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E146B" w14:textId="51A751CD" w:rsidR="00F15294" w:rsidRPr="00DE4A77" w:rsidRDefault="00000000">
      <w:pPr>
        <w:pStyle w:val="Titolo"/>
        <w:rPr>
          <w:rFonts w:ascii="Segoe UI" w:hAnsi="Segoe UI" w:cs="Segoe UI"/>
          <w:lang w:val="it-IT"/>
        </w:rPr>
      </w:pPr>
      <w:r w:rsidRPr="00DE4A77">
        <w:rPr>
          <w:rFonts w:ascii="Segoe UI" w:hAnsi="Segoe UI" w:cs="Segoe UI"/>
          <w:lang w:val="it-IT"/>
        </w:rPr>
        <w:t>Mappa referenti e canali</w:t>
      </w:r>
      <w:r w:rsidR="00DE4A77" w:rsidRPr="00DE4A77">
        <w:rPr>
          <w:rFonts w:ascii="Segoe UI" w:hAnsi="Segoe UI" w:cs="Segoe UI"/>
          <w:lang w:val="it-IT"/>
        </w:rPr>
        <w:t xml:space="preserve"> Liminals</w:t>
      </w:r>
    </w:p>
    <w:p w14:paraId="4FA1F688" w14:textId="77777777" w:rsidR="00F15294" w:rsidRPr="00DE4A77" w:rsidRDefault="00000000">
      <w:pPr>
        <w:spacing w:after="240"/>
        <w:rPr>
          <w:rFonts w:ascii="Segoe UI" w:hAnsi="Segoe UI" w:cs="Segoe UI"/>
          <w:lang w:val="it-IT"/>
        </w:rPr>
      </w:pPr>
      <w:r w:rsidRPr="00DE4A77">
        <w:rPr>
          <w:rFonts w:ascii="Segoe UI" w:hAnsi="Segoe UI" w:cs="Segoe UI"/>
          <w:lang w:val="it-IT"/>
        </w:rPr>
        <w:t>Documento demo per agente Copilot di onboarding: PRIMI_GIORNI</w:t>
      </w:r>
    </w:p>
    <w:p w14:paraId="137B98F3" w14:textId="77777777" w:rsidR="00F15294" w:rsidRPr="00DE4A77" w:rsidRDefault="00000000">
      <w:pPr>
        <w:pStyle w:val="Titolo1"/>
        <w:rPr>
          <w:rFonts w:ascii="Segoe UI" w:hAnsi="Segoe UI" w:cs="Segoe UI"/>
          <w:lang w:val="it-IT"/>
        </w:rPr>
      </w:pPr>
      <w:r w:rsidRPr="00DE4A77">
        <w:rPr>
          <w:rFonts w:ascii="Segoe UI" w:hAnsi="Segoe UI" w:cs="Segoe UI"/>
          <w:lang w:val="it-IT"/>
        </w:rPr>
        <w:t>Obiettivo del documento</w:t>
      </w:r>
    </w:p>
    <w:p w14:paraId="07A75814" w14:textId="77777777" w:rsidR="00F15294" w:rsidRPr="00DE4A77" w:rsidRDefault="00000000">
      <w:pPr>
        <w:rPr>
          <w:rFonts w:ascii="Segoe UI" w:hAnsi="Segoe UI" w:cs="Segoe UI"/>
          <w:lang w:val="it-IT"/>
        </w:rPr>
      </w:pPr>
      <w:r w:rsidRPr="00DE4A77">
        <w:rPr>
          <w:rFonts w:ascii="Segoe UI" w:hAnsi="Segoe UI" w:cs="Segoe UI"/>
          <w:lang w:val="it-IT"/>
        </w:rPr>
        <w:t>Questo documento aiuta i nuovi colleghi a capire chi contattare e quale canale usare durante i primi giorni in azienda. Le indicazioni sono pensate per orientare la persona verso il referente corretto senza sostituire i canali ufficiali dell’organizzazione.</w:t>
      </w:r>
    </w:p>
    <w:p w14:paraId="227E4B38" w14:textId="77777777" w:rsidR="00DE4A77" w:rsidRDefault="00DE4A77">
      <w:pPr>
        <w:pStyle w:val="Titolo1"/>
        <w:rPr>
          <w:kern w:val="36"/>
          <w:szCs w:val="32"/>
          <w:lang w:val="it-IT" w:eastAsia="it-IT"/>
          <w14:ligatures w14:val="standardContextual"/>
        </w:rPr>
      </w:pPr>
      <w:r w:rsidRPr="00DE4A77">
        <w:rPr>
          <w:rFonts w:ascii="Segoe UI" w:hAnsi="Segoe UI" w:cs="Segoe UI"/>
          <w:lang w:val="it-IT"/>
        </w:rPr>
        <w:t>Documentazione correlata (interna) trovata</w:t>
      </w:r>
    </w:p>
    <w:p w14:paraId="70D32E18" w14:textId="77777777" w:rsidR="00DE4A77" w:rsidRDefault="00DE4A77">
      <w:pPr>
        <w:rPr>
          <w:kern w:val="2"/>
          <w:szCs w:val="21"/>
          <w:lang w:val="it-IT" w:eastAsia="it-IT"/>
          <w14:ligatures w14:val="standardContextual"/>
        </w:rPr>
      </w:pPr>
      <w:r w:rsidRPr="00DE4A77">
        <w:rPr>
          <w:rFonts w:ascii="Segoe UI" w:hAnsi="Segoe UI" w:cs="Segoe UI"/>
          <w:lang w:val="it-IT"/>
        </w:rPr>
        <w:t>Di seguito una selezione di documenti interni utili per ampliare e rendere più operativo questo file. Dove opportuno, integra i riferimenti nel tuo processo standard (senza duplicare policy ufficiali).</w:t>
      </w:r>
    </w:p>
    <w:p w14:paraId="6329A33E" w14:textId="5BD1287D" w:rsidR="00DE4A77" w:rsidRDefault="00DE4A77" w:rsidP="00DE4A77">
      <w:pPr>
        <w:pStyle w:val="Puntoelenco"/>
        <w:numPr>
          <w:ilvl w:val="0"/>
          <w:numId w:val="10"/>
        </w:numPr>
        <w:ind w:left="1080"/>
        <w:rPr>
          <w:kern w:val="2"/>
          <w:szCs w:val="21"/>
          <w:lang w:val="it-IT" w:eastAsia="it-IT"/>
          <w14:ligatures w14:val="standardContextual"/>
        </w:rPr>
      </w:pPr>
      <w:r w:rsidRPr="00DE4A77">
        <w:rPr>
          <w:rFonts w:ascii="Segoe UI" w:hAnsi="Segoe UI" w:cs="Segoe UI"/>
          <w:b/>
          <w:bCs/>
          <w:lang w:val="it-IT"/>
        </w:rPr>
        <w:t>onboarding PAGIT</w:t>
      </w:r>
      <w:r w:rsidRPr="00DE4A77">
        <w:rPr>
          <w:rFonts w:ascii="Segoe UI" w:hAnsi="Segoe UI" w:cs="Segoe UI"/>
          <w:lang w:val="it-IT"/>
        </w:rPr>
        <w:t xml:space="preserve"> – guida operativa IT per onboarding (materiale, creazione utenze, ticket e-mail standard, convenzioni di naming PC, ecc.).</w:t>
      </w:r>
    </w:p>
    <w:p w14:paraId="4F685D4F" w14:textId="77777777" w:rsidR="00DE4A77" w:rsidRPr="00DE4A77" w:rsidRDefault="00DE4A77" w:rsidP="00DE4A77">
      <w:pPr>
        <w:pStyle w:val="Puntoelenco"/>
        <w:numPr>
          <w:ilvl w:val="0"/>
          <w:numId w:val="10"/>
        </w:numPr>
        <w:ind w:left="1080"/>
        <w:rPr>
          <w:lang w:val="it-IT"/>
        </w:rPr>
      </w:pPr>
      <w:r w:rsidRPr="00DE4A77">
        <w:rPr>
          <w:rFonts w:ascii="Segoe UI" w:hAnsi="Segoe UI" w:cs="Segoe UI"/>
          <w:b/>
          <w:bCs/>
          <w:lang w:val="it-IT"/>
        </w:rPr>
        <w:t>COMPANY_POLICY</w:t>
      </w:r>
      <w:r w:rsidRPr="00DE4A77">
        <w:rPr>
          <w:rFonts w:ascii="Segoe UI" w:hAnsi="Segoe UI" w:cs="Segoe UI"/>
          <w:lang w:val="it-IT"/>
        </w:rPr>
        <w:t xml:space="preserve"> – principi e ruoli (HR/IT/Finance), regole generali, remoto, trasferte, condotta e segnalazioni.</w:t>
      </w:r>
    </w:p>
    <w:p w14:paraId="71D08D18" w14:textId="77777777" w:rsidR="00DE4A77" w:rsidRPr="00DE4A77" w:rsidRDefault="00DE4A77" w:rsidP="00DE4A77">
      <w:pPr>
        <w:pStyle w:val="Puntoelenco"/>
        <w:numPr>
          <w:ilvl w:val="0"/>
          <w:numId w:val="10"/>
        </w:numPr>
        <w:ind w:left="1080"/>
        <w:rPr>
          <w:lang w:val="it-IT"/>
        </w:rPr>
      </w:pPr>
      <w:r w:rsidRPr="00DE4A77">
        <w:rPr>
          <w:rFonts w:ascii="Segoe UI" w:hAnsi="Segoe UI" w:cs="Segoe UI"/>
          <w:b/>
          <w:bCs/>
          <w:lang w:val="it-IT"/>
        </w:rPr>
        <w:t>TRAVEL_POLICY</w:t>
      </w:r>
      <w:r w:rsidRPr="00DE4A77">
        <w:rPr>
          <w:rFonts w:ascii="Segoe UI" w:hAnsi="Segoe UI" w:cs="Segoe UI"/>
          <w:lang w:val="it-IT"/>
        </w:rPr>
        <w:t xml:space="preserve"> – workflow e massimali indicativi per trasferte e nota spese.</w:t>
      </w:r>
    </w:p>
    <w:p w14:paraId="68C1B30C" w14:textId="77777777" w:rsidR="00DE4A77" w:rsidRPr="00DE4A77" w:rsidRDefault="00DE4A77" w:rsidP="00DE4A77">
      <w:pPr>
        <w:pStyle w:val="Puntoelenco"/>
        <w:numPr>
          <w:ilvl w:val="0"/>
          <w:numId w:val="10"/>
        </w:numPr>
        <w:ind w:left="1080"/>
        <w:rPr>
          <w:lang w:val="it-IT"/>
        </w:rPr>
      </w:pPr>
      <w:r w:rsidRPr="00DE4A77">
        <w:rPr>
          <w:rFonts w:ascii="Segoe UI" w:hAnsi="Segoe UI" w:cs="Segoe UI"/>
          <w:b/>
          <w:bCs/>
          <w:lang w:val="it-IT"/>
        </w:rPr>
        <w:t>Comandi template (usa questo file come base per nuovi agent)</w:t>
      </w:r>
      <w:r w:rsidRPr="00DE4A77">
        <w:rPr>
          <w:rFonts w:ascii="Segoe UI" w:hAnsi="Segoe UI" w:cs="Segoe UI"/>
          <w:lang w:val="it-IT"/>
        </w:rPr>
        <w:t xml:space="preserve"> – standard di risposta dell’agente: struttura, rischi/limitazioni, prossimi passi, casi delicati.</w:t>
      </w:r>
    </w:p>
    <w:p w14:paraId="3780216E" w14:textId="77777777" w:rsidR="00DE4A77" w:rsidRPr="00DE4A77" w:rsidRDefault="00DE4A77">
      <w:pPr>
        <w:pStyle w:val="Titolo1"/>
        <w:rPr>
          <w:kern w:val="36"/>
          <w:szCs w:val="32"/>
          <w:u w:val="single"/>
          <w:lang w:val="it-IT" w:eastAsia="it-IT"/>
          <w14:ligatures w14:val="standardContextual"/>
        </w:rPr>
      </w:pPr>
      <w:r w:rsidRPr="00DE4A77">
        <w:rPr>
          <w:rFonts w:ascii="Segoe UI" w:hAnsi="Segoe UI" w:cs="Segoe UI"/>
          <w:lang w:val="it-IT"/>
        </w:rPr>
        <w:t>Estensioni consigliate al documento (per renderlo operativo)</w:t>
      </w:r>
    </w:p>
    <w:p w14:paraId="5B0929DE" w14:textId="77777777" w:rsidR="00DE4A77" w:rsidRDefault="00DE4A77">
      <w:pPr>
        <w:pStyle w:val="Titolo2"/>
        <w:rPr>
          <w:kern w:val="2"/>
          <w:lang w:val="it-IT" w:eastAsia="it-IT"/>
          <w14:ligatures w14:val="standardContextual"/>
        </w:rPr>
      </w:pPr>
      <w:r w:rsidRPr="00DE4A77">
        <w:rPr>
          <w:rFonts w:ascii="Segoe UI" w:hAnsi="Segoe UI" w:cs="Segoe UI"/>
          <w:lang w:val="it-IT"/>
        </w:rPr>
        <w:t>1) Mappa contatti reale (nomi, ruoli, sostituti)</w:t>
      </w:r>
    </w:p>
    <w:p w14:paraId="532BAB43" w14:textId="77777777" w:rsidR="00DE4A77" w:rsidRDefault="00DE4A77" w:rsidP="00DE4A77">
      <w:pPr>
        <w:pStyle w:val="Puntoelenco"/>
        <w:numPr>
          <w:ilvl w:val="0"/>
          <w:numId w:val="11"/>
        </w:numPr>
        <w:ind w:left="1080"/>
        <w:rPr>
          <w:kern w:val="2"/>
          <w:szCs w:val="21"/>
          <w:lang w:val="it-IT" w:eastAsia="it-IT"/>
          <w14:ligatures w14:val="standardContextual"/>
        </w:rPr>
      </w:pPr>
      <w:r w:rsidRPr="00DE4A77">
        <w:rPr>
          <w:rFonts w:ascii="Segoe UI" w:hAnsi="Segoe UI" w:cs="Segoe UI"/>
          <w:lang w:val="it-IT"/>
        </w:rPr>
        <w:t>Responsabile diretto: Nome, ruolo, modalità di contatto, slot 1:1.</w:t>
      </w:r>
    </w:p>
    <w:p w14:paraId="4D560580" w14:textId="77777777" w:rsidR="00DE4A77" w:rsidRPr="00DE4A77" w:rsidRDefault="00DE4A77" w:rsidP="00DE4A77">
      <w:pPr>
        <w:pStyle w:val="Puntoelenco"/>
        <w:numPr>
          <w:ilvl w:val="0"/>
          <w:numId w:val="11"/>
        </w:numPr>
        <w:ind w:left="1080"/>
        <w:rPr>
          <w:lang w:val="it-IT"/>
        </w:rPr>
      </w:pPr>
      <w:r w:rsidRPr="00DE4A77">
        <w:rPr>
          <w:rFonts w:ascii="Segoe UI" w:hAnsi="Segoe UI" w:cs="Segoe UI"/>
          <w:lang w:val="it-IT"/>
        </w:rPr>
        <w:t>Buddy: Nome, disponibilità (fasce orarie), cosa può/non può fare.</w:t>
      </w:r>
    </w:p>
    <w:p w14:paraId="781DE95F" w14:textId="77777777" w:rsidR="00DE4A77" w:rsidRDefault="00DE4A77" w:rsidP="00DE4A77">
      <w:pPr>
        <w:pStyle w:val="Puntoelenco"/>
        <w:numPr>
          <w:ilvl w:val="0"/>
          <w:numId w:val="11"/>
        </w:numPr>
        <w:ind w:left="1080"/>
      </w:pPr>
      <w:r>
        <w:rPr>
          <w:rFonts w:ascii="Segoe UI" w:hAnsi="Segoe UI" w:cs="Segoe UI"/>
        </w:rPr>
        <w:t>IT: canale ticket + contatto “urgent”, orari, SLA attesi.</w:t>
      </w:r>
    </w:p>
    <w:p w14:paraId="2E8ED49A" w14:textId="77777777" w:rsidR="00DE4A77" w:rsidRPr="00DE4A77" w:rsidRDefault="00DE4A77" w:rsidP="00DE4A77">
      <w:pPr>
        <w:pStyle w:val="Puntoelenco"/>
        <w:numPr>
          <w:ilvl w:val="0"/>
          <w:numId w:val="11"/>
        </w:numPr>
        <w:ind w:left="1080"/>
        <w:rPr>
          <w:lang w:val="it-IT"/>
        </w:rPr>
      </w:pPr>
      <w:r w:rsidRPr="00DE4A77">
        <w:rPr>
          <w:rFonts w:ascii="Segoe UI" w:hAnsi="Segoe UI" w:cs="Segoe UI"/>
          <w:lang w:val="it-IT"/>
        </w:rPr>
        <w:t>Amministrazione/Finance: contatto per note spese, rimborsi, fatture/fornitori.</w:t>
      </w:r>
    </w:p>
    <w:p w14:paraId="387EF1C9" w14:textId="77777777" w:rsidR="00DE4A77" w:rsidRPr="00DE4A77" w:rsidRDefault="00DE4A77" w:rsidP="00DE4A77">
      <w:pPr>
        <w:pStyle w:val="Puntoelenco"/>
        <w:numPr>
          <w:ilvl w:val="0"/>
          <w:numId w:val="11"/>
        </w:numPr>
        <w:ind w:left="1080"/>
        <w:rPr>
          <w:lang w:val="it-IT"/>
        </w:rPr>
      </w:pPr>
      <w:r w:rsidRPr="00DE4A77">
        <w:rPr>
          <w:rFonts w:ascii="Segoe UI" w:hAnsi="Segoe UI" w:cs="Segoe UI"/>
          <w:lang w:val="it-IT"/>
        </w:rPr>
        <w:t>HR: contatto per contratti, ferie/assenze, dati personali, formazione obbligatoria.</w:t>
      </w:r>
    </w:p>
    <w:p w14:paraId="2732039E" w14:textId="77777777" w:rsidR="00DE4A77" w:rsidRDefault="00DE4A77">
      <w:pPr>
        <w:pStyle w:val="Titolo2"/>
        <w:rPr>
          <w:kern w:val="2"/>
          <w:lang w:val="it-IT" w:eastAsia="it-IT"/>
          <w14:ligatures w14:val="standardContextual"/>
        </w:rPr>
      </w:pPr>
      <w:r w:rsidRPr="00DE4A77">
        <w:rPr>
          <w:rFonts w:ascii="Segoe UI" w:hAnsi="Segoe UI" w:cs="Segoe UI"/>
          <w:lang w:val="it-IT"/>
        </w:rPr>
        <w:t>2) Regole di ingaggio (SLA e priorità)</w:t>
      </w:r>
    </w:p>
    <w:p w14:paraId="634C56B6" w14:textId="77777777" w:rsidR="00DE4A77" w:rsidRDefault="00DE4A77" w:rsidP="00DE4A77">
      <w:pPr>
        <w:pStyle w:val="Puntoelenco"/>
        <w:numPr>
          <w:ilvl w:val="0"/>
          <w:numId w:val="12"/>
        </w:numPr>
        <w:ind w:left="1080"/>
        <w:rPr>
          <w:kern w:val="2"/>
          <w:szCs w:val="21"/>
          <w:lang w:val="it-IT" w:eastAsia="it-IT"/>
          <w14:ligatures w14:val="standardContextual"/>
        </w:rPr>
      </w:pPr>
      <w:r w:rsidRPr="00DE4A77">
        <w:rPr>
          <w:rFonts w:ascii="Segoe UI" w:hAnsi="Segoe UI" w:cs="Segoe UI"/>
          <w:lang w:val="it-IT"/>
        </w:rPr>
        <w:t>Quando usare Teams vs Email vs Ticket: definire esempi e tempi di risposta attesi.</w:t>
      </w:r>
    </w:p>
    <w:p w14:paraId="02A76202" w14:textId="77777777" w:rsidR="00DE4A77" w:rsidRPr="00DE4A77" w:rsidRDefault="00DE4A77" w:rsidP="00DE4A77">
      <w:pPr>
        <w:pStyle w:val="Puntoelenco"/>
        <w:numPr>
          <w:ilvl w:val="0"/>
          <w:numId w:val="12"/>
        </w:numPr>
        <w:ind w:left="1080"/>
        <w:rPr>
          <w:lang w:val="it-IT"/>
        </w:rPr>
      </w:pPr>
      <w:r w:rsidRPr="00DE4A77">
        <w:rPr>
          <w:rFonts w:ascii="Segoe UI" w:hAnsi="Segoe UI" w:cs="Segoe UI"/>
          <w:lang w:val="it-IT"/>
        </w:rPr>
        <w:t>Cosa è “urgente”: criteri semplici (es. blocco totale accessi, fermo operativo, rischio sicurezza).</w:t>
      </w:r>
    </w:p>
    <w:p w14:paraId="6A678AB1" w14:textId="77777777" w:rsidR="00DE4A77" w:rsidRPr="00DE4A77" w:rsidRDefault="00DE4A77" w:rsidP="00DE4A77">
      <w:pPr>
        <w:pStyle w:val="Puntoelenco"/>
        <w:numPr>
          <w:ilvl w:val="0"/>
          <w:numId w:val="12"/>
        </w:numPr>
        <w:ind w:left="1080"/>
        <w:rPr>
          <w:lang w:val="it-IT"/>
        </w:rPr>
      </w:pPr>
      <w:r w:rsidRPr="00DE4A77">
        <w:rPr>
          <w:rFonts w:ascii="Segoe UI" w:hAnsi="Segoe UI" w:cs="Segoe UI"/>
          <w:lang w:val="it-IT"/>
        </w:rPr>
        <w:t>Escalation: cosa fare se non arriva risposta entro X ore (chi coinvolgere, in quale ordine).</w:t>
      </w:r>
    </w:p>
    <w:p w14:paraId="4D5483F4" w14:textId="77777777" w:rsidR="00DE4A77" w:rsidRDefault="00DE4A77">
      <w:pPr>
        <w:pStyle w:val="Titolo2"/>
        <w:rPr>
          <w:kern w:val="2"/>
          <w:lang w:val="it-IT" w:eastAsia="it-IT"/>
          <w14:ligatures w14:val="standardContextual"/>
        </w:rPr>
      </w:pPr>
      <w:r>
        <w:rPr>
          <w:rFonts w:ascii="Segoe UI" w:hAnsi="Segoe UI" w:cs="Segoe UI"/>
        </w:rPr>
        <w:t>3) Workflow minimi (primi 30 giorni)</w:t>
      </w:r>
    </w:p>
    <w:p w14:paraId="6DFF1C13" w14:textId="77777777" w:rsidR="00DE4A77" w:rsidRDefault="00DE4A77" w:rsidP="00DE4A77">
      <w:pPr>
        <w:pStyle w:val="Puntoelenco"/>
        <w:numPr>
          <w:ilvl w:val="0"/>
          <w:numId w:val="13"/>
        </w:numPr>
        <w:ind w:left="1080"/>
        <w:rPr>
          <w:kern w:val="2"/>
          <w:szCs w:val="21"/>
          <w:lang w:val="it-IT" w:eastAsia="it-IT"/>
          <w14:ligatures w14:val="standardContextual"/>
        </w:rPr>
      </w:pPr>
      <w:r w:rsidRPr="00DE4A77">
        <w:rPr>
          <w:rFonts w:ascii="Segoe UI" w:hAnsi="Segoe UI" w:cs="Segoe UI"/>
          <w:lang w:val="it-IT"/>
        </w:rPr>
        <w:t>Accessi e strumenti: richiesta credenziali, MFA, device, SharePoint/Teams, profili applicativi.</w:t>
      </w:r>
    </w:p>
    <w:p w14:paraId="6EE4F751" w14:textId="77777777" w:rsidR="00DE4A77" w:rsidRPr="00DE4A77" w:rsidRDefault="00DE4A77" w:rsidP="00DE4A77">
      <w:pPr>
        <w:pStyle w:val="Puntoelenco"/>
        <w:numPr>
          <w:ilvl w:val="0"/>
          <w:numId w:val="13"/>
        </w:numPr>
        <w:ind w:left="1080"/>
        <w:rPr>
          <w:lang w:val="it-IT"/>
        </w:rPr>
      </w:pPr>
      <w:r w:rsidRPr="00DE4A77">
        <w:rPr>
          <w:rFonts w:ascii="Segoe UI" w:hAnsi="Segoe UI" w:cs="Segoe UI"/>
          <w:lang w:val="it-IT"/>
        </w:rPr>
        <w:t>Formazione obbligatoria e letture consigliate: cosa fare entro settimana 1/2/4.</w:t>
      </w:r>
    </w:p>
    <w:p w14:paraId="60F0C65A" w14:textId="77777777" w:rsidR="00DE4A77" w:rsidRPr="00DE4A77" w:rsidRDefault="00DE4A77" w:rsidP="00DE4A77">
      <w:pPr>
        <w:pStyle w:val="Puntoelenco"/>
        <w:numPr>
          <w:ilvl w:val="0"/>
          <w:numId w:val="13"/>
        </w:numPr>
        <w:ind w:left="1080"/>
        <w:rPr>
          <w:lang w:val="it-IT"/>
        </w:rPr>
      </w:pPr>
      <w:r w:rsidRPr="00DE4A77">
        <w:rPr>
          <w:rFonts w:ascii="Segoe UI" w:hAnsi="Segoe UI" w:cs="Segoe UI"/>
          <w:lang w:val="it-IT"/>
        </w:rPr>
        <w:t>Assenze/ferie e remoto: canale formale + chi approva.</w:t>
      </w:r>
    </w:p>
    <w:p w14:paraId="0FF64224" w14:textId="77777777" w:rsidR="00DE4A77" w:rsidRPr="00DE4A77" w:rsidRDefault="00DE4A77" w:rsidP="00DE4A77">
      <w:pPr>
        <w:pStyle w:val="Puntoelenco"/>
        <w:numPr>
          <w:ilvl w:val="0"/>
          <w:numId w:val="13"/>
        </w:numPr>
        <w:ind w:left="1080"/>
        <w:rPr>
          <w:lang w:val="it-IT"/>
        </w:rPr>
      </w:pPr>
      <w:r w:rsidRPr="00DE4A77">
        <w:rPr>
          <w:rFonts w:ascii="Segoe UI" w:hAnsi="Segoe UI" w:cs="Segoe UI"/>
          <w:lang w:val="it-IT"/>
        </w:rPr>
        <w:t>Trasferte e spese: richiesta trasferta → prenotazioni → nota spese → rimborso.</w:t>
      </w:r>
    </w:p>
    <w:p w14:paraId="39EABAC7" w14:textId="77777777" w:rsidR="00F15294" w:rsidRPr="00DE4A77" w:rsidRDefault="00000000">
      <w:pPr>
        <w:pStyle w:val="Titolo1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lastRenderedPageBreak/>
        <w:t>Sintesi rapida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3324"/>
        <w:gridCol w:w="3324"/>
        <w:gridCol w:w="3324"/>
      </w:tblGrid>
      <w:tr w:rsidR="00F15294" w:rsidRPr="00DE4A77" w14:paraId="64D30EA6" w14:textId="77777777">
        <w:trPr>
          <w:jc w:val="center"/>
        </w:trPr>
        <w:tc>
          <w:tcPr>
            <w:tcW w:w="3324" w:type="dxa"/>
            <w:shd w:val="clear" w:color="auto" w:fill="D9EAF7"/>
          </w:tcPr>
          <w:p w14:paraId="7D0C3104" w14:textId="77777777" w:rsidR="00F15294" w:rsidRPr="00DE4A77" w:rsidRDefault="00000000">
            <w:pPr>
              <w:spacing w:after="0"/>
              <w:rPr>
                <w:rFonts w:ascii="Segoe UI" w:hAnsi="Segoe UI" w:cs="Segoe UI"/>
              </w:rPr>
            </w:pPr>
            <w:r w:rsidRPr="00DE4A77">
              <w:rPr>
                <w:rFonts w:ascii="Segoe UI" w:hAnsi="Segoe UI" w:cs="Segoe UI"/>
                <w:b/>
              </w:rPr>
              <w:t>Situazione</w:t>
            </w:r>
          </w:p>
        </w:tc>
        <w:tc>
          <w:tcPr>
            <w:tcW w:w="3324" w:type="dxa"/>
            <w:shd w:val="clear" w:color="auto" w:fill="D9EAF7"/>
          </w:tcPr>
          <w:p w14:paraId="57C166A8" w14:textId="77777777" w:rsidR="00F15294" w:rsidRPr="00DE4A77" w:rsidRDefault="00000000">
            <w:pPr>
              <w:spacing w:after="0"/>
              <w:rPr>
                <w:rFonts w:ascii="Segoe UI" w:hAnsi="Segoe UI" w:cs="Segoe UI"/>
              </w:rPr>
            </w:pPr>
            <w:r w:rsidRPr="00DE4A77">
              <w:rPr>
                <w:rFonts w:ascii="Segoe UI" w:hAnsi="Segoe UI" w:cs="Segoe UI"/>
                <w:b/>
              </w:rPr>
              <w:t>Referente</w:t>
            </w:r>
          </w:p>
        </w:tc>
        <w:tc>
          <w:tcPr>
            <w:tcW w:w="3324" w:type="dxa"/>
            <w:shd w:val="clear" w:color="auto" w:fill="D9EAF7"/>
          </w:tcPr>
          <w:p w14:paraId="318C0CC7" w14:textId="77777777" w:rsidR="00F15294" w:rsidRPr="00DE4A77" w:rsidRDefault="00000000">
            <w:pPr>
              <w:spacing w:after="0"/>
              <w:rPr>
                <w:rFonts w:ascii="Segoe UI" w:hAnsi="Segoe UI" w:cs="Segoe UI"/>
              </w:rPr>
            </w:pPr>
            <w:r w:rsidRPr="00DE4A77">
              <w:rPr>
                <w:rFonts w:ascii="Segoe UI" w:hAnsi="Segoe UI" w:cs="Segoe UI"/>
                <w:b/>
              </w:rPr>
              <w:t>Canale consigliato</w:t>
            </w:r>
          </w:p>
        </w:tc>
      </w:tr>
      <w:tr w:rsidR="00F15294" w:rsidRPr="00DE4A77" w14:paraId="5ECCD18F" w14:textId="77777777">
        <w:trPr>
          <w:jc w:val="center"/>
        </w:trPr>
        <w:tc>
          <w:tcPr>
            <w:tcW w:w="3324" w:type="dxa"/>
          </w:tcPr>
          <w:p w14:paraId="0FE5E6C6" w14:textId="77777777" w:rsidR="00F15294" w:rsidRPr="00DE4A77" w:rsidRDefault="00000000">
            <w:pPr>
              <w:spacing w:after="0"/>
              <w:rPr>
                <w:rFonts w:ascii="Segoe UI" w:hAnsi="Segoe UI" w:cs="Segoe UI"/>
                <w:lang w:val="it-IT"/>
              </w:rPr>
            </w:pPr>
            <w:r w:rsidRPr="00DE4A77">
              <w:rPr>
                <w:rFonts w:ascii="Segoe UI" w:hAnsi="Segoe UI" w:cs="Segoe UI"/>
                <w:lang w:val="it-IT"/>
              </w:rPr>
              <w:t>Problema di accesso a Microsoft 365</w:t>
            </w:r>
          </w:p>
        </w:tc>
        <w:tc>
          <w:tcPr>
            <w:tcW w:w="3324" w:type="dxa"/>
          </w:tcPr>
          <w:p w14:paraId="01D30610" w14:textId="77777777" w:rsidR="00F15294" w:rsidRPr="00DE4A77" w:rsidRDefault="00000000">
            <w:pPr>
              <w:spacing w:after="0"/>
              <w:rPr>
                <w:rFonts w:ascii="Segoe UI" w:hAnsi="Segoe UI" w:cs="Segoe UI"/>
              </w:rPr>
            </w:pPr>
            <w:r w:rsidRPr="00DE4A77">
              <w:rPr>
                <w:rFonts w:ascii="Segoe UI" w:hAnsi="Segoe UI" w:cs="Segoe UI"/>
              </w:rPr>
              <w:t>Referente IT</w:t>
            </w:r>
          </w:p>
        </w:tc>
        <w:tc>
          <w:tcPr>
            <w:tcW w:w="3324" w:type="dxa"/>
          </w:tcPr>
          <w:p w14:paraId="179C35E8" w14:textId="77777777" w:rsidR="00F15294" w:rsidRPr="00DE4A77" w:rsidRDefault="00000000">
            <w:pPr>
              <w:spacing w:after="0"/>
              <w:rPr>
                <w:rFonts w:ascii="Segoe UI" w:hAnsi="Segoe UI" w:cs="Segoe UI"/>
              </w:rPr>
            </w:pPr>
            <w:r w:rsidRPr="00DE4A77">
              <w:rPr>
                <w:rFonts w:ascii="Segoe UI" w:hAnsi="Segoe UI" w:cs="Segoe UI"/>
              </w:rPr>
              <w:t>Ticket IT</w:t>
            </w:r>
          </w:p>
        </w:tc>
      </w:tr>
      <w:tr w:rsidR="00F15294" w:rsidRPr="00DE4A77" w14:paraId="138AB857" w14:textId="77777777">
        <w:trPr>
          <w:jc w:val="center"/>
        </w:trPr>
        <w:tc>
          <w:tcPr>
            <w:tcW w:w="3324" w:type="dxa"/>
          </w:tcPr>
          <w:p w14:paraId="72904857" w14:textId="77777777" w:rsidR="00F15294" w:rsidRPr="00DE4A77" w:rsidRDefault="00000000">
            <w:pPr>
              <w:spacing w:after="0"/>
              <w:rPr>
                <w:rFonts w:ascii="Segoe UI" w:hAnsi="Segoe UI" w:cs="Segoe UI"/>
                <w:lang w:val="it-IT"/>
              </w:rPr>
            </w:pPr>
            <w:r w:rsidRPr="00DE4A77">
              <w:rPr>
                <w:rFonts w:ascii="Segoe UI" w:hAnsi="Segoe UI" w:cs="Segoe UI"/>
                <w:lang w:val="it-IT"/>
              </w:rPr>
              <w:t>Dubbio sulle priorità di lavoro</w:t>
            </w:r>
          </w:p>
        </w:tc>
        <w:tc>
          <w:tcPr>
            <w:tcW w:w="3324" w:type="dxa"/>
          </w:tcPr>
          <w:p w14:paraId="2434394D" w14:textId="77777777" w:rsidR="00F15294" w:rsidRPr="00DE4A77" w:rsidRDefault="00000000">
            <w:pPr>
              <w:spacing w:after="0"/>
              <w:rPr>
                <w:rFonts w:ascii="Segoe UI" w:hAnsi="Segoe UI" w:cs="Segoe UI"/>
              </w:rPr>
            </w:pPr>
            <w:r w:rsidRPr="00DE4A77">
              <w:rPr>
                <w:rFonts w:ascii="Segoe UI" w:hAnsi="Segoe UI" w:cs="Segoe UI"/>
              </w:rPr>
              <w:t>Responsabile diretto</w:t>
            </w:r>
          </w:p>
        </w:tc>
        <w:tc>
          <w:tcPr>
            <w:tcW w:w="3324" w:type="dxa"/>
          </w:tcPr>
          <w:p w14:paraId="02871704" w14:textId="77777777" w:rsidR="00F15294" w:rsidRPr="00DE4A77" w:rsidRDefault="00000000">
            <w:pPr>
              <w:spacing w:after="0"/>
              <w:rPr>
                <w:rFonts w:ascii="Segoe UI" w:hAnsi="Segoe UI" w:cs="Segoe UI"/>
              </w:rPr>
            </w:pPr>
            <w:r w:rsidRPr="00DE4A77">
              <w:rPr>
                <w:rFonts w:ascii="Segoe UI" w:hAnsi="Segoe UI" w:cs="Segoe UI"/>
              </w:rPr>
              <w:t>Teams o riunione 1:1</w:t>
            </w:r>
          </w:p>
        </w:tc>
      </w:tr>
      <w:tr w:rsidR="00F15294" w:rsidRPr="00DE4A77" w14:paraId="0CE16440" w14:textId="77777777">
        <w:trPr>
          <w:jc w:val="center"/>
        </w:trPr>
        <w:tc>
          <w:tcPr>
            <w:tcW w:w="3324" w:type="dxa"/>
          </w:tcPr>
          <w:p w14:paraId="4BCEAAD0" w14:textId="77777777" w:rsidR="00F15294" w:rsidRPr="00DE4A77" w:rsidRDefault="00000000">
            <w:pPr>
              <w:spacing w:after="0"/>
              <w:rPr>
                <w:rFonts w:ascii="Segoe UI" w:hAnsi="Segoe UI" w:cs="Segoe UI"/>
                <w:lang w:val="it-IT"/>
              </w:rPr>
            </w:pPr>
            <w:r w:rsidRPr="00DE4A77">
              <w:rPr>
                <w:rFonts w:ascii="Segoe UI" w:hAnsi="Segoe UI" w:cs="Segoe UI"/>
                <w:lang w:val="it-IT"/>
              </w:rPr>
              <w:t>Domanda su modulistica o procedure interne</w:t>
            </w:r>
          </w:p>
        </w:tc>
        <w:tc>
          <w:tcPr>
            <w:tcW w:w="3324" w:type="dxa"/>
          </w:tcPr>
          <w:p w14:paraId="527BC9CC" w14:textId="77777777" w:rsidR="00F15294" w:rsidRPr="00DE4A77" w:rsidRDefault="00000000">
            <w:pPr>
              <w:spacing w:after="0"/>
              <w:rPr>
                <w:rFonts w:ascii="Segoe UI" w:hAnsi="Segoe UI" w:cs="Segoe UI"/>
              </w:rPr>
            </w:pPr>
            <w:r w:rsidRPr="00DE4A77">
              <w:rPr>
                <w:rFonts w:ascii="Segoe UI" w:hAnsi="Segoe UI" w:cs="Segoe UI"/>
              </w:rPr>
              <w:t>Referente amministrativo</w:t>
            </w:r>
          </w:p>
        </w:tc>
        <w:tc>
          <w:tcPr>
            <w:tcW w:w="3324" w:type="dxa"/>
          </w:tcPr>
          <w:p w14:paraId="71F987F3" w14:textId="77777777" w:rsidR="00F15294" w:rsidRPr="00DE4A77" w:rsidRDefault="00000000">
            <w:pPr>
              <w:spacing w:after="0"/>
              <w:rPr>
                <w:rFonts w:ascii="Segoe UI" w:hAnsi="Segoe UI" w:cs="Segoe UI"/>
              </w:rPr>
            </w:pPr>
            <w:r w:rsidRPr="00DE4A77">
              <w:rPr>
                <w:rFonts w:ascii="Segoe UI" w:hAnsi="Segoe UI" w:cs="Segoe UI"/>
              </w:rPr>
              <w:t>Email</w:t>
            </w:r>
          </w:p>
        </w:tc>
      </w:tr>
      <w:tr w:rsidR="00F15294" w:rsidRPr="00DE4A77" w14:paraId="5E548673" w14:textId="77777777">
        <w:trPr>
          <w:jc w:val="center"/>
        </w:trPr>
        <w:tc>
          <w:tcPr>
            <w:tcW w:w="3324" w:type="dxa"/>
          </w:tcPr>
          <w:p w14:paraId="3DCF9F2D" w14:textId="77777777" w:rsidR="00F15294" w:rsidRPr="00DE4A77" w:rsidRDefault="00000000">
            <w:pPr>
              <w:spacing w:after="0"/>
              <w:rPr>
                <w:rFonts w:ascii="Segoe UI" w:hAnsi="Segoe UI" w:cs="Segoe UI"/>
                <w:lang w:val="it-IT"/>
              </w:rPr>
            </w:pPr>
            <w:r w:rsidRPr="00DE4A77">
              <w:rPr>
                <w:rFonts w:ascii="Segoe UI" w:hAnsi="Segoe UI" w:cs="Segoe UI"/>
                <w:lang w:val="it-IT"/>
              </w:rPr>
              <w:t>Domanda pratica sui primi giorni</w:t>
            </w:r>
          </w:p>
        </w:tc>
        <w:tc>
          <w:tcPr>
            <w:tcW w:w="3324" w:type="dxa"/>
          </w:tcPr>
          <w:p w14:paraId="611A5677" w14:textId="77777777" w:rsidR="00F15294" w:rsidRPr="00DE4A77" w:rsidRDefault="00000000">
            <w:pPr>
              <w:spacing w:after="0"/>
              <w:rPr>
                <w:rFonts w:ascii="Segoe UI" w:hAnsi="Segoe UI" w:cs="Segoe UI"/>
              </w:rPr>
            </w:pPr>
            <w:r w:rsidRPr="00DE4A77">
              <w:rPr>
                <w:rFonts w:ascii="Segoe UI" w:hAnsi="Segoe UI" w:cs="Segoe UI"/>
              </w:rPr>
              <w:t>Buddy aziendale</w:t>
            </w:r>
          </w:p>
        </w:tc>
        <w:tc>
          <w:tcPr>
            <w:tcW w:w="3324" w:type="dxa"/>
          </w:tcPr>
          <w:p w14:paraId="4A73FA42" w14:textId="77777777" w:rsidR="00F15294" w:rsidRPr="00DE4A77" w:rsidRDefault="00000000">
            <w:pPr>
              <w:spacing w:after="0"/>
              <w:rPr>
                <w:rFonts w:ascii="Segoe UI" w:hAnsi="Segoe UI" w:cs="Segoe UI"/>
              </w:rPr>
            </w:pPr>
            <w:r w:rsidRPr="00DE4A77">
              <w:rPr>
                <w:rFonts w:ascii="Segoe UI" w:hAnsi="Segoe UI" w:cs="Segoe UI"/>
              </w:rPr>
              <w:t>Teams</w:t>
            </w:r>
          </w:p>
        </w:tc>
      </w:tr>
      <w:tr w:rsidR="00F15294" w:rsidRPr="00DE4A77" w14:paraId="6751A633" w14:textId="77777777">
        <w:trPr>
          <w:jc w:val="center"/>
        </w:trPr>
        <w:tc>
          <w:tcPr>
            <w:tcW w:w="3324" w:type="dxa"/>
          </w:tcPr>
          <w:p w14:paraId="6BB6C6C3" w14:textId="77777777" w:rsidR="00F15294" w:rsidRPr="00DE4A77" w:rsidRDefault="00000000">
            <w:pPr>
              <w:spacing w:after="0"/>
              <w:rPr>
                <w:rFonts w:ascii="Segoe UI" w:hAnsi="Segoe UI" w:cs="Segoe UI"/>
                <w:lang w:val="it-IT"/>
              </w:rPr>
            </w:pPr>
            <w:r w:rsidRPr="00DE4A77">
              <w:rPr>
                <w:rFonts w:ascii="Segoe UI" w:hAnsi="Segoe UI" w:cs="Segoe UI"/>
                <w:lang w:val="it-IT"/>
              </w:rPr>
              <w:t>Tema su ferie, contratto o dati personali</w:t>
            </w:r>
          </w:p>
        </w:tc>
        <w:tc>
          <w:tcPr>
            <w:tcW w:w="3324" w:type="dxa"/>
          </w:tcPr>
          <w:p w14:paraId="5DF410A3" w14:textId="77777777" w:rsidR="00F15294" w:rsidRPr="00DE4A77" w:rsidRDefault="00000000">
            <w:pPr>
              <w:spacing w:after="0"/>
              <w:rPr>
                <w:rFonts w:ascii="Segoe UI" w:hAnsi="Segoe UI" w:cs="Segoe UI"/>
              </w:rPr>
            </w:pPr>
            <w:r w:rsidRPr="00DE4A77">
              <w:rPr>
                <w:rFonts w:ascii="Segoe UI" w:hAnsi="Segoe UI" w:cs="Segoe UI"/>
              </w:rPr>
              <w:t>HR o responsabile diretto</w:t>
            </w:r>
          </w:p>
        </w:tc>
        <w:tc>
          <w:tcPr>
            <w:tcW w:w="3324" w:type="dxa"/>
          </w:tcPr>
          <w:p w14:paraId="772F2955" w14:textId="77777777" w:rsidR="00F15294" w:rsidRPr="00DE4A77" w:rsidRDefault="00000000">
            <w:pPr>
              <w:spacing w:after="0"/>
              <w:rPr>
                <w:rFonts w:ascii="Segoe UI" w:hAnsi="Segoe UI" w:cs="Segoe UI"/>
              </w:rPr>
            </w:pPr>
            <w:r w:rsidRPr="00DE4A77">
              <w:rPr>
                <w:rFonts w:ascii="Segoe UI" w:hAnsi="Segoe UI" w:cs="Segoe UI"/>
              </w:rPr>
              <w:t>Canale ufficiale HR</w:t>
            </w:r>
          </w:p>
        </w:tc>
      </w:tr>
      <w:tr w:rsidR="00DE4A77" w:rsidRPr="00DE4A77" w14:paraId="76368DFF" w14:textId="77777777" w:rsidTr="00DE4A77">
        <w:tblPrEx>
          <w:jc w:val="left"/>
        </w:tblPrEx>
        <w:tc>
          <w:tcPr>
            <w:tcW w:w="33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6700F2" w14:textId="77777777" w:rsidR="00DE4A77" w:rsidRDefault="00DE4A77">
            <w:pPr>
              <w:spacing w:after="0"/>
              <w:rPr>
                <w:kern w:val="2"/>
                <w:szCs w:val="21"/>
                <w:lang w:val="it-IT" w:eastAsia="it-IT"/>
                <w14:ligatures w14:val="standardContextual"/>
              </w:rPr>
            </w:pPr>
            <w:r w:rsidRPr="00DE4A77">
              <w:rPr>
                <w:rFonts w:ascii="Segoe UI" w:hAnsi="Segoe UI" w:cs="Segoe UI"/>
                <w:lang w:val="it-IT"/>
              </w:rPr>
              <w:t>Richiesta trasferta / dubbi su spese rimborsabili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9C15CF" w14:textId="77777777" w:rsidR="00DE4A77" w:rsidRDefault="00DE4A77">
            <w:pPr>
              <w:spacing w:after="0"/>
            </w:pPr>
            <w:r>
              <w:rPr>
                <w:rFonts w:ascii="Segoe UI" w:hAnsi="Segoe UI" w:cs="Segoe UI"/>
              </w:rPr>
              <w:t>Manager + Finance/Amministrazione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FD947F" w14:textId="77777777" w:rsidR="00DE4A77" w:rsidRPr="00DE4A77" w:rsidRDefault="00DE4A77">
            <w:pPr>
              <w:spacing w:after="0"/>
              <w:rPr>
                <w:lang w:val="it-IT"/>
              </w:rPr>
            </w:pPr>
            <w:r w:rsidRPr="00DE4A77">
              <w:rPr>
                <w:rFonts w:ascii="Segoe UI" w:hAnsi="Segoe UI" w:cs="Segoe UI"/>
                <w:lang w:val="it-IT"/>
              </w:rPr>
              <w:t>Workflow trasferta (canale formale) + email se serve chiarimento</w:t>
            </w:r>
          </w:p>
        </w:tc>
      </w:tr>
      <w:tr w:rsidR="00DE4A77" w:rsidRPr="00DE4A77" w14:paraId="5D5F1D7D" w14:textId="77777777" w:rsidTr="00DE4A77">
        <w:tblPrEx>
          <w:jc w:val="left"/>
        </w:tblPrEx>
        <w:tc>
          <w:tcPr>
            <w:tcW w:w="33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C13948" w14:textId="77777777" w:rsidR="00DE4A77" w:rsidRDefault="00DE4A77">
            <w:pPr>
              <w:spacing w:after="0"/>
              <w:rPr>
                <w:kern w:val="2"/>
                <w:szCs w:val="21"/>
                <w:lang w:val="it-IT" w:eastAsia="it-IT"/>
                <w14:ligatures w14:val="standardContextual"/>
              </w:rPr>
            </w:pPr>
            <w:r w:rsidRPr="00DE4A77">
              <w:rPr>
                <w:rFonts w:ascii="Segoe UI" w:hAnsi="Segoe UI" w:cs="Segoe UI"/>
                <w:lang w:val="it-IT"/>
              </w:rPr>
              <w:t>Domanda su lavoro da remoto / modalità ibrida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BF528E" w14:textId="77777777" w:rsidR="00DE4A77" w:rsidRDefault="00DE4A77">
            <w:pPr>
              <w:spacing w:after="0"/>
            </w:pPr>
            <w:r>
              <w:rPr>
                <w:rFonts w:ascii="Segoe UI" w:hAnsi="Segoe UI" w:cs="Segoe UI"/>
              </w:rPr>
              <w:t>Manager + HR (se serve)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CECB6F" w14:textId="77777777" w:rsidR="00DE4A77" w:rsidRPr="00DE4A77" w:rsidRDefault="00DE4A77">
            <w:pPr>
              <w:spacing w:after="0"/>
              <w:rPr>
                <w:lang w:val="it-IT"/>
              </w:rPr>
            </w:pPr>
            <w:r w:rsidRPr="00DE4A77">
              <w:rPr>
                <w:rFonts w:ascii="Segoe UI" w:hAnsi="Segoe UI" w:cs="Segoe UI"/>
                <w:lang w:val="it-IT"/>
              </w:rPr>
              <w:t>Teams/1:1 per accordo + canale formale HR se previsto</w:t>
            </w:r>
          </w:p>
        </w:tc>
      </w:tr>
      <w:tr w:rsidR="00DE4A77" w14:paraId="7C007ED0" w14:textId="77777777" w:rsidTr="00DE4A77">
        <w:tblPrEx>
          <w:jc w:val="left"/>
        </w:tblPrEx>
        <w:tc>
          <w:tcPr>
            <w:tcW w:w="33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F99D96" w14:textId="77777777" w:rsidR="00DE4A77" w:rsidRDefault="00DE4A77">
            <w:pPr>
              <w:spacing w:after="0"/>
              <w:rPr>
                <w:kern w:val="2"/>
                <w:szCs w:val="21"/>
                <w:lang w:val="it-IT" w:eastAsia="it-IT"/>
                <w14:ligatures w14:val="standardContextual"/>
              </w:rPr>
            </w:pPr>
            <w:r w:rsidRPr="00DE4A77">
              <w:rPr>
                <w:rFonts w:ascii="Segoe UI" w:hAnsi="Segoe UI" w:cs="Segoe UI"/>
                <w:lang w:val="it-IT"/>
              </w:rPr>
              <w:t>Dubbio su policy (condotta, privacy, social, uso device)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1F6CEA" w14:textId="77777777" w:rsidR="00DE4A77" w:rsidRPr="00DE4A77" w:rsidRDefault="00DE4A77">
            <w:pPr>
              <w:spacing w:after="0"/>
              <w:rPr>
                <w:lang w:val="it-IT"/>
              </w:rPr>
            </w:pPr>
            <w:r w:rsidRPr="00DE4A77">
              <w:rPr>
                <w:rFonts w:ascii="Segoe UI" w:hAnsi="Segoe UI" w:cs="Segoe UI"/>
                <w:lang w:val="it-IT"/>
              </w:rPr>
              <w:t>HR / Compliance (se presente) + Manager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A23CBA" w14:textId="77777777" w:rsidR="00DE4A77" w:rsidRDefault="00DE4A77">
            <w:pPr>
              <w:spacing w:after="0"/>
            </w:pPr>
            <w:r>
              <w:rPr>
                <w:rFonts w:ascii="Segoe UI" w:hAnsi="Segoe UI" w:cs="Segoe UI"/>
              </w:rPr>
              <w:t>Canale ufficiale policy (intranet/SharePoint) + email formale se richiesto</w:t>
            </w:r>
          </w:p>
        </w:tc>
      </w:tr>
      <w:tr w:rsidR="00DE4A77" w:rsidRPr="00DE4A77" w14:paraId="15EFDC12" w14:textId="77777777" w:rsidTr="00DE4A77">
        <w:tblPrEx>
          <w:jc w:val="left"/>
        </w:tblPrEx>
        <w:tc>
          <w:tcPr>
            <w:tcW w:w="33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895310" w14:textId="77777777" w:rsidR="00DE4A77" w:rsidRDefault="00DE4A77">
            <w:pPr>
              <w:spacing w:after="0"/>
              <w:rPr>
                <w:kern w:val="2"/>
                <w:szCs w:val="21"/>
                <w:lang w:val="it-IT" w:eastAsia="it-IT"/>
                <w14:ligatures w14:val="standardContextual"/>
              </w:rPr>
            </w:pPr>
            <w:r w:rsidRPr="00DE4A77">
              <w:rPr>
                <w:rFonts w:ascii="Segoe UI" w:hAnsi="Segoe UI" w:cs="Segoe UI"/>
                <w:lang w:val="it-IT"/>
              </w:rPr>
              <w:t>Segnalazione di possibile violazione o comportamento scorretto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443859" w14:textId="77777777" w:rsidR="00DE4A77" w:rsidRDefault="00DE4A77">
            <w:pPr>
              <w:spacing w:after="0"/>
            </w:pPr>
            <w:r>
              <w:rPr>
                <w:rFonts w:ascii="Segoe UI" w:hAnsi="Segoe UI" w:cs="Segoe UI"/>
              </w:rPr>
              <w:t>HR / Compliance (se presente)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327643" w14:textId="77777777" w:rsidR="00DE4A77" w:rsidRPr="00DE4A77" w:rsidRDefault="00DE4A77">
            <w:pPr>
              <w:spacing w:after="0"/>
              <w:rPr>
                <w:lang w:val="it-IT"/>
              </w:rPr>
            </w:pPr>
            <w:r w:rsidRPr="00DE4A77">
              <w:rPr>
                <w:rFonts w:ascii="Segoe UI" w:hAnsi="Segoe UI" w:cs="Segoe UI"/>
                <w:lang w:val="it-IT"/>
              </w:rPr>
              <w:t>Canale ufficiale di segnalazione (non chat informali)</w:t>
            </w:r>
          </w:p>
        </w:tc>
      </w:tr>
    </w:tbl>
    <w:p w14:paraId="4261EA56" w14:textId="77777777" w:rsidR="00F15294" w:rsidRPr="00DE4A77" w:rsidRDefault="00000000">
      <w:pPr>
        <w:pStyle w:val="Titolo1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Responsabile diretto</w:t>
      </w:r>
    </w:p>
    <w:p w14:paraId="4167D017" w14:textId="77777777" w:rsidR="00F15294" w:rsidRPr="00DE4A77" w:rsidRDefault="00000000">
      <w:pPr>
        <w:rPr>
          <w:rFonts w:ascii="Segoe UI" w:hAnsi="Segoe UI" w:cs="Segoe UI"/>
          <w:lang w:val="it-IT"/>
        </w:rPr>
      </w:pPr>
      <w:r w:rsidRPr="00DE4A77">
        <w:rPr>
          <w:rFonts w:ascii="Segoe UI" w:hAnsi="Segoe UI" w:cs="Segoe UI"/>
          <w:lang w:val="it-IT"/>
        </w:rPr>
        <w:t>Il responsabile diretto è il primo punto di riferimento per attività, priorità e obiettivi del primo periodo.</w:t>
      </w:r>
    </w:p>
    <w:p w14:paraId="46A6DCF2" w14:textId="77777777" w:rsidR="00F15294" w:rsidRPr="00DE4A77" w:rsidRDefault="00000000">
      <w:pPr>
        <w:pStyle w:val="Titolo2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Può supportare su:</w:t>
      </w:r>
    </w:p>
    <w:p w14:paraId="0A76FA8C" w14:textId="77777777" w:rsidR="00F15294" w:rsidRPr="00DE4A77" w:rsidRDefault="00000000">
      <w:pPr>
        <w:pStyle w:val="Puntoelenco"/>
        <w:spacing w:after="40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priorità di lavoro</w:t>
      </w:r>
    </w:p>
    <w:p w14:paraId="11767D0B" w14:textId="77777777" w:rsidR="00F15294" w:rsidRPr="00DE4A77" w:rsidRDefault="00000000">
      <w:pPr>
        <w:pStyle w:val="Puntoelenco"/>
        <w:spacing w:after="40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attività assegnate</w:t>
      </w:r>
    </w:p>
    <w:p w14:paraId="09A7BA9C" w14:textId="77777777" w:rsidR="00F15294" w:rsidRPr="00DE4A77" w:rsidRDefault="00000000">
      <w:pPr>
        <w:pStyle w:val="Puntoelenco"/>
        <w:spacing w:after="40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dubbi sul ruolo</w:t>
      </w:r>
    </w:p>
    <w:p w14:paraId="02AE9B36" w14:textId="77777777" w:rsidR="00F15294" w:rsidRPr="00DE4A77" w:rsidRDefault="00000000">
      <w:pPr>
        <w:pStyle w:val="Puntoelenco"/>
        <w:spacing w:after="40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obiettivi del primo mese</w:t>
      </w:r>
    </w:p>
    <w:p w14:paraId="7F85245B" w14:textId="77777777" w:rsidR="00F15294" w:rsidRPr="00DE4A77" w:rsidRDefault="00000000">
      <w:pPr>
        <w:pStyle w:val="Puntoelenco"/>
        <w:spacing w:after="40"/>
        <w:rPr>
          <w:rFonts w:ascii="Segoe UI" w:hAnsi="Segoe UI" w:cs="Segoe UI"/>
          <w:lang w:val="it-IT"/>
        </w:rPr>
      </w:pPr>
      <w:r w:rsidRPr="00DE4A77">
        <w:rPr>
          <w:rFonts w:ascii="Segoe UI" w:hAnsi="Segoe UI" w:cs="Segoe UI"/>
          <w:lang w:val="it-IT"/>
        </w:rPr>
        <w:t>calendario degli incontri con il team</w:t>
      </w:r>
    </w:p>
    <w:p w14:paraId="31D0AAAD" w14:textId="77777777" w:rsidR="00F15294" w:rsidRPr="00DE4A77" w:rsidRDefault="00000000">
      <w:pPr>
        <w:pStyle w:val="Titolo2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Canale consigliato:</w:t>
      </w:r>
    </w:p>
    <w:p w14:paraId="2D3083BE" w14:textId="77777777" w:rsidR="00F15294" w:rsidRPr="00DE4A77" w:rsidRDefault="00000000">
      <w:pPr>
        <w:pStyle w:val="Puntoelenco"/>
        <w:spacing w:after="40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Teams per domande rapide</w:t>
      </w:r>
    </w:p>
    <w:p w14:paraId="393AE225" w14:textId="77777777" w:rsidR="00F15294" w:rsidRPr="00DE4A77" w:rsidRDefault="00000000">
      <w:pPr>
        <w:pStyle w:val="Puntoelenco"/>
        <w:spacing w:after="40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riunione 1:1 per temi più articolati</w:t>
      </w:r>
    </w:p>
    <w:p w14:paraId="23028248" w14:textId="77777777" w:rsidR="00F15294" w:rsidRPr="00DE4A77" w:rsidRDefault="00000000">
      <w:pPr>
        <w:pStyle w:val="Titolo1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Referente IT</w:t>
      </w:r>
    </w:p>
    <w:p w14:paraId="324CB9A8" w14:textId="77777777" w:rsidR="00F15294" w:rsidRPr="00DE4A77" w:rsidRDefault="00000000">
      <w:pPr>
        <w:rPr>
          <w:rFonts w:ascii="Segoe UI" w:hAnsi="Segoe UI" w:cs="Segoe UI"/>
          <w:lang w:val="it-IT"/>
        </w:rPr>
      </w:pPr>
      <w:r w:rsidRPr="00DE4A77">
        <w:rPr>
          <w:rFonts w:ascii="Segoe UI" w:hAnsi="Segoe UI" w:cs="Segoe UI"/>
          <w:lang w:val="it-IT"/>
        </w:rPr>
        <w:t>Il referente IT supporta i nuovi colleghi nella configurazione degli strumenti digitali e nella risoluzione dei problemi tecnici.</w:t>
      </w:r>
    </w:p>
    <w:p w14:paraId="447B3008" w14:textId="77777777" w:rsidR="00F15294" w:rsidRPr="00DE4A77" w:rsidRDefault="00000000">
      <w:pPr>
        <w:pStyle w:val="Titolo2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lastRenderedPageBreak/>
        <w:t>Può supportare su:</w:t>
      </w:r>
    </w:p>
    <w:p w14:paraId="44EE801E" w14:textId="77777777" w:rsidR="00F15294" w:rsidRPr="00DE4A77" w:rsidRDefault="00000000">
      <w:pPr>
        <w:pStyle w:val="Puntoelenco"/>
        <w:spacing w:after="40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accesso a Microsoft 365</w:t>
      </w:r>
    </w:p>
    <w:p w14:paraId="0CB5D73E" w14:textId="77777777" w:rsidR="00F15294" w:rsidRPr="00DE4A77" w:rsidRDefault="00000000">
      <w:pPr>
        <w:pStyle w:val="Puntoelenco"/>
        <w:spacing w:after="40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problemi con il computer aziendale</w:t>
      </w:r>
    </w:p>
    <w:p w14:paraId="370F1EEB" w14:textId="77777777" w:rsidR="00F15294" w:rsidRPr="00DE4A77" w:rsidRDefault="00000000">
      <w:pPr>
        <w:pStyle w:val="Puntoelenco"/>
        <w:spacing w:after="40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configurazione di Outlook</w:t>
      </w:r>
    </w:p>
    <w:p w14:paraId="5A21FC74" w14:textId="77777777" w:rsidR="00F15294" w:rsidRPr="00DE4A77" w:rsidRDefault="00000000">
      <w:pPr>
        <w:pStyle w:val="Puntoelenco"/>
        <w:spacing w:after="40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accesso a Teams</w:t>
      </w:r>
    </w:p>
    <w:p w14:paraId="64DEDB3C" w14:textId="77777777" w:rsidR="00F15294" w:rsidRPr="00DE4A77" w:rsidRDefault="00000000">
      <w:pPr>
        <w:pStyle w:val="Puntoelenco"/>
        <w:spacing w:after="40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accesso a SharePoint</w:t>
      </w:r>
    </w:p>
    <w:p w14:paraId="548D789E" w14:textId="77777777" w:rsidR="00F15294" w:rsidRPr="00DE4A77" w:rsidRDefault="00000000">
      <w:pPr>
        <w:pStyle w:val="Puntoelenco"/>
        <w:spacing w:after="40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problemi con password o autenticazione</w:t>
      </w:r>
    </w:p>
    <w:p w14:paraId="52592DD9" w14:textId="77777777" w:rsidR="00F15294" w:rsidRPr="00DE4A77" w:rsidRDefault="00000000">
      <w:pPr>
        <w:pStyle w:val="Titolo2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Canale consigliato:</w:t>
      </w:r>
    </w:p>
    <w:p w14:paraId="4240BF9D" w14:textId="77777777" w:rsidR="00F15294" w:rsidRPr="00DE4A77" w:rsidRDefault="00000000">
      <w:pPr>
        <w:pStyle w:val="Puntoelenco"/>
        <w:spacing w:after="40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ticket IT per problemi tecnici</w:t>
      </w:r>
    </w:p>
    <w:p w14:paraId="4903C573" w14:textId="77777777" w:rsidR="00F15294" w:rsidRPr="00DE4A77" w:rsidRDefault="00000000">
      <w:pPr>
        <w:pStyle w:val="Puntoelenco"/>
        <w:spacing w:after="40"/>
        <w:rPr>
          <w:rFonts w:ascii="Segoe UI" w:hAnsi="Segoe UI" w:cs="Segoe UI"/>
          <w:lang w:val="it-IT"/>
        </w:rPr>
      </w:pPr>
      <w:r w:rsidRPr="00DE4A77">
        <w:rPr>
          <w:rFonts w:ascii="Segoe UI" w:hAnsi="Segoe UI" w:cs="Segoe UI"/>
          <w:lang w:val="it-IT"/>
        </w:rPr>
        <w:t>Teams solo per richieste urgenti o chiarimenti rapidi</w:t>
      </w:r>
    </w:p>
    <w:p w14:paraId="30BA9755" w14:textId="77777777" w:rsidR="00F15294" w:rsidRPr="00DE4A77" w:rsidRDefault="00000000">
      <w:pPr>
        <w:pStyle w:val="Titolo1"/>
        <w:rPr>
          <w:rFonts w:ascii="Segoe UI" w:hAnsi="Segoe UI" w:cs="Segoe UI"/>
          <w:lang w:val="it-IT"/>
        </w:rPr>
      </w:pPr>
      <w:r w:rsidRPr="00DE4A77">
        <w:rPr>
          <w:rFonts w:ascii="Segoe UI" w:hAnsi="Segoe UI" w:cs="Segoe UI"/>
          <w:lang w:val="it-IT"/>
        </w:rPr>
        <w:t>Referente amministrativo</w:t>
      </w:r>
    </w:p>
    <w:p w14:paraId="014C6775" w14:textId="77777777" w:rsidR="00F15294" w:rsidRPr="00DE4A77" w:rsidRDefault="00000000">
      <w:pPr>
        <w:rPr>
          <w:rFonts w:ascii="Segoe UI" w:hAnsi="Segoe UI" w:cs="Segoe UI"/>
          <w:lang w:val="it-IT"/>
        </w:rPr>
      </w:pPr>
      <w:r w:rsidRPr="00DE4A77">
        <w:rPr>
          <w:rFonts w:ascii="Segoe UI" w:hAnsi="Segoe UI" w:cs="Segoe UI"/>
          <w:lang w:val="it-IT"/>
        </w:rPr>
        <w:t>Il referente amministrativo supporta i nuovi colleghi sulle procedure interne non tecniche.</w:t>
      </w:r>
    </w:p>
    <w:p w14:paraId="6B29A33B" w14:textId="77777777" w:rsidR="00F15294" w:rsidRPr="00DE4A77" w:rsidRDefault="00000000">
      <w:pPr>
        <w:pStyle w:val="Titolo2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Può supportare su:</w:t>
      </w:r>
    </w:p>
    <w:p w14:paraId="37680353" w14:textId="77777777" w:rsidR="00F15294" w:rsidRPr="00DE4A77" w:rsidRDefault="00000000">
      <w:pPr>
        <w:pStyle w:val="Puntoelenco"/>
        <w:spacing w:after="40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procedure interne</w:t>
      </w:r>
    </w:p>
    <w:p w14:paraId="2C5453F5" w14:textId="77777777" w:rsidR="00F15294" w:rsidRPr="00DE4A77" w:rsidRDefault="00000000">
      <w:pPr>
        <w:pStyle w:val="Puntoelenco"/>
        <w:spacing w:after="40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modulistica</w:t>
      </w:r>
    </w:p>
    <w:p w14:paraId="3A259873" w14:textId="77777777" w:rsidR="00F15294" w:rsidRPr="00DE4A77" w:rsidRDefault="00000000">
      <w:pPr>
        <w:pStyle w:val="Puntoelenco"/>
        <w:spacing w:after="40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richieste amministrative</w:t>
      </w:r>
    </w:p>
    <w:p w14:paraId="4F564154" w14:textId="77777777" w:rsidR="00F15294" w:rsidRPr="00DE4A77" w:rsidRDefault="00000000">
      <w:pPr>
        <w:pStyle w:val="Puntoelenco"/>
        <w:spacing w:after="40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documenti aziendali</w:t>
      </w:r>
    </w:p>
    <w:p w14:paraId="3B150D48" w14:textId="77777777" w:rsidR="00F15294" w:rsidRPr="00DE4A77" w:rsidRDefault="00000000">
      <w:pPr>
        <w:pStyle w:val="Puntoelenco"/>
        <w:spacing w:after="40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indicazioni operative non tecniche</w:t>
      </w:r>
    </w:p>
    <w:p w14:paraId="31AB4DDC" w14:textId="77777777" w:rsidR="00F15294" w:rsidRPr="00DE4A77" w:rsidRDefault="00000000">
      <w:pPr>
        <w:pStyle w:val="Titolo2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Canale consigliato:</w:t>
      </w:r>
    </w:p>
    <w:p w14:paraId="13D6CE6F" w14:textId="77777777" w:rsidR="00F15294" w:rsidRPr="00DE4A77" w:rsidRDefault="00000000">
      <w:pPr>
        <w:pStyle w:val="Puntoelenco"/>
        <w:spacing w:after="40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email per richieste formali</w:t>
      </w:r>
    </w:p>
    <w:p w14:paraId="32BA462D" w14:textId="77777777" w:rsidR="00F15294" w:rsidRPr="00DE4A77" w:rsidRDefault="00000000">
      <w:pPr>
        <w:pStyle w:val="Puntoelenco"/>
        <w:spacing w:after="40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Teams per chiarimenti semplici</w:t>
      </w:r>
    </w:p>
    <w:p w14:paraId="2F22FBA0" w14:textId="77777777" w:rsidR="00F15294" w:rsidRPr="00DE4A77" w:rsidRDefault="00000000">
      <w:pPr>
        <w:pStyle w:val="Titolo1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Buddy aziendale</w:t>
      </w:r>
    </w:p>
    <w:p w14:paraId="6C1BE358" w14:textId="77777777" w:rsidR="00F15294" w:rsidRPr="00DE4A77" w:rsidRDefault="00000000">
      <w:pPr>
        <w:rPr>
          <w:rFonts w:ascii="Segoe UI" w:hAnsi="Segoe UI" w:cs="Segoe UI"/>
          <w:lang w:val="it-IT"/>
        </w:rPr>
      </w:pPr>
      <w:r w:rsidRPr="00DE4A77">
        <w:rPr>
          <w:rFonts w:ascii="Segoe UI" w:hAnsi="Segoe UI" w:cs="Segoe UI"/>
          <w:lang w:val="it-IT"/>
        </w:rPr>
        <w:t>Il buddy aziendale aiuta il nuovo collega a orientarsi nel contesto quotidiano e nelle abitudini operative del team.</w:t>
      </w:r>
    </w:p>
    <w:p w14:paraId="04ED85FB" w14:textId="77777777" w:rsidR="00F15294" w:rsidRPr="00DE4A77" w:rsidRDefault="00000000">
      <w:pPr>
        <w:pStyle w:val="Titolo2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Può supportare su:</w:t>
      </w:r>
    </w:p>
    <w:p w14:paraId="2739ADF3" w14:textId="77777777" w:rsidR="00F15294" w:rsidRPr="00DE4A77" w:rsidRDefault="00000000">
      <w:pPr>
        <w:pStyle w:val="Puntoelenco"/>
        <w:spacing w:after="40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abitudini del team</w:t>
      </w:r>
    </w:p>
    <w:p w14:paraId="6AD30CDB" w14:textId="77777777" w:rsidR="00F15294" w:rsidRPr="00DE4A77" w:rsidRDefault="00000000">
      <w:pPr>
        <w:pStyle w:val="Puntoelenco"/>
        <w:spacing w:after="40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uso pratico degli strumenti</w:t>
      </w:r>
    </w:p>
    <w:p w14:paraId="3DA115A2" w14:textId="77777777" w:rsidR="00F15294" w:rsidRPr="00DE4A77" w:rsidRDefault="00000000">
      <w:pPr>
        <w:pStyle w:val="Puntoelenco"/>
        <w:spacing w:after="40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domande informali</w:t>
      </w:r>
    </w:p>
    <w:p w14:paraId="67C7CD3A" w14:textId="77777777" w:rsidR="00F15294" w:rsidRPr="00DE4A77" w:rsidRDefault="00000000">
      <w:pPr>
        <w:pStyle w:val="Puntoelenco"/>
        <w:spacing w:after="40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lettura delle procedure</w:t>
      </w:r>
    </w:p>
    <w:p w14:paraId="7719210E" w14:textId="77777777" w:rsidR="00F15294" w:rsidRPr="00DE4A77" w:rsidRDefault="00000000">
      <w:pPr>
        <w:pStyle w:val="Puntoelenco"/>
        <w:spacing w:after="40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preparazione agli incontri iniziali</w:t>
      </w:r>
    </w:p>
    <w:p w14:paraId="1A160103" w14:textId="77777777" w:rsidR="00F15294" w:rsidRPr="00DE4A77" w:rsidRDefault="00000000">
      <w:pPr>
        <w:pStyle w:val="Titolo2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Canale consigliato:</w:t>
      </w:r>
    </w:p>
    <w:p w14:paraId="59318B5B" w14:textId="77777777" w:rsidR="00F15294" w:rsidRPr="00DE4A77" w:rsidRDefault="00000000">
      <w:pPr>
        <w:pStyle w:val="Puntoelenco"/>
        <w:spacing w:after="40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Teams per domande rapide</w:t>
      </w:r>
    </w:p>
    <w:p w14:paraId="5CBC15E5" w14:textId="77777777" w:rsidR="00F15294" w:rsidRPr="00DE4A77" w:rsidRDefault="00000000">
      <w:pPr>
        <w:pStyle w:val="Puntoelenco"/>
        <w:spacing w:after="40"/>
        <w:rPr>
          <w:rFonts w:ascii="Segoe UI" w:hAnsi="Segoe UI" w:cs="Segoe UI"/>
          <w:lang w:val="it-IT"/>
        </w:rPr>
      </w:pPr>
      <w:r w:rsidRPr="00DE4A77">
        <w:rPr>
          <w:rFonts w:ascii="Segoe UI" w:hAnsi="Segoe UI" w:cs="Segoe UI"/>
          <w:lang w:val="it-IT"/>
        </w:rPr>
        <w:t>breve riunione se serve un confronto più ampio</w:t>
      </w:r>
    </w:p>
    <w:p w14:paraId="36A0EB5A" w14:textId="77777777" w:rsidR="00F15294" w:rsidRPr="00DE4A77" w:rsidRDefault="00000000">
      <w:pPr>
        <w:pStyle w:val="Titolo1"/>
        <w:rPr>
          <w:rFonts w:ascii="Segoe UI" w:hAnsi="Segoe UI" w:cs="Segoe UI"/>
          <w:lang w:val="it-IT"/>
        </w:rPr>
      </w:pPr>
      <w:r w:rsidRPr="00DE4A77">
        <w:rPr>
          <w:rFonts w:ascii="Segoe UI" w:hAnsi="Segoe UI" w:cs="Segoe UI"/>
          <w:lang w:val="it-IT"/>
        </w:rPr>
        <w:lastRenderedPageBreak/>
        <w:t>Cosa indicare in una richiesta IT</w:t>
      </w:r>
    </w:p>
    <w:p w14:paraId="5671AA85" w14:textId="77777777" w:rsidR="00F15294" w:rsidRPr="00DE4A77" w:rsidRDefault="00000000">
      <w:pPr>
        <w:rPr>
          <w:rFonts w:ascii="Segoe UI" w:hAnsi="Segoe UI" w:cs="Segoe UI"/>
          <w:lang w:val="it-IT"/>
        </w:rPr>
      </w:pPr>
      <w:r w:rsidRPr="00DE4A77">
        <w:rPr>
          <w:rFonts w:ascii="Segoe UI" w:hAnsi="Segoe UI" w:cs="Segoe UI"/>
          <w:lang w:val="it-IT"/>
        </w:rPr>
        <w:t>Quando si apre una richiesta IT, è utile inserire informazioni precise per ridurre i tempi di gestione:</w:t>
      </w:r>
    </w:p>
    <w:p w14:paraId="61A78D73" w14:textId="77777777" w:rsidR="00F15294" w:rsidRPr="00DE4A77" w:rsidRDefault="00000000">
      <w:pPr>
        <w:pStyle w:val="Puntoelenco"/>
        <w:spacing w:after="40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nome e cognome</w:t>
      </w:r>
    </w:p>
    <w:p w14:paraId="73EA6C83" w14:textId="77777777" w:rsidR="00F15294" w:rsidRPr="00DE4A77" w:rsidRDefault="00000000">
      <w:pPr>
        <w:pStyle w:val="Puntoelenco"/>
        <w:spacing w:after="40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reparto</w:t>
      </w:r>
    </w:p>
    <w:p w14:paraId="0351C179" w14:textId="77777777" w:rsidR="00F15294" w:rsidRPr="00DE4A77" w:rsidRDefault="00000000">
      <w:pPr>
        <w:pStyle w:val="Puntoelenco"/>
        <w:spacing w:after="40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strumento interessato</w:t>
      </w:r>
    </w:p>
    <w:p w14:paraId="7277F760" w14:textId="77777777" w:rsidR="00F15294" w:rsidRPr="00DE4A77" w:rsidRDefault="00000000">
      <w:pPr>
        <w:pStyle w:val="Puntoelenco"/>
        <w:spacing w:after="40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descrizione del problema</w:t>
      </w:r>
    </w:p>
    <w:p w14:paraId="7F5A1576" w14:textId="77777777" w:rsidR="00F15294" w:rsidRPr="00DE4A77" w:rsidRDefault="00000000">
      <w:pPr>
        <w:pStyle w:val="Puntoelenco"/>
        <w:spacing w:after="40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eventuale schermata dell’errore</w:t>
      </w:r>
    </w:p>
    <w:p w14:paraId="3DF63CE3" w14:textId="77777777" w:rsidR="00F15294" w:rsidRPr="00DE4A77" w:rsidRDefault="00000000">
      <w:pPr>
        <w:pStyle w:val="Titolo1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Canali da usare</w:t>
      </w:r>
    </w:p>
    <w:p w14:paraId="2A8AB565" w14:textId="77777777" w:rsidR="00F15294" w:rsidRPr="00DE4A77" w:rsidRDefault="00000000">
      <w:pPr>
        <w:pStyle w:val="Titolo2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Teams</w:t>
      </w:r>
    </w:p>
    <w:p w14:paraId="265DB0DF" w14:textId="77777777" w:rsidR="00F15294" w:rsidRPr="00DE4A77" w:rsidRDefault="00000000">
      <w:pPr>
        <w:pStyle w:val="Puntoelenco"/>
        <w:spacing w:after="40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domande rapide</w:t>
      </w:r>
    </w:p>
    <w:p w14:paraId="735711EE" w14:textId="77777777" w:rsidR="00F15294" w:rsidRPr="00DE4A77" w:rsidRDefault="00000000">
      <w:pPr>
        <w:pStyle w:val="Puntoelenco"/>
        <w:spacing w:after="40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aggiornamenti brevi</w:t>
      </w:r>
    </w:p>
    <w:p w14:paraId="6E57DD21" w14:textId="77777777" w:rsidR="00F15294" w:rsidRPr="00DE4A77" w:rsidRDefault="00000000">
      <w:pPr>
        <w:pStyle w:val="Puntoelenco"/>
        <w:spacing w:after="40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confronto con buddy o responsabile</w:t>
      </w:r>
    </w:p>
    <w:p w14:paraId="3BCB3CFD" w14:textId="77777777" w:rsidR="00F15294" w:rsidRPr="00DE4A77" w:rsidRDefault="00000000">
      <w:pPr>
        <w:pStyle w:val="Puntoelenco"/>
        <w:spacing w:after="40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riunioni online</w:t>
      </w:r>
    </w:p>
    <w:p w14:paraId="7EEF9571" w14:textId="77777777" w:rsidR="00F15294" w:rsidRPr="00DE4A77" w:rsidRDefault="00000000">
      <w:pPr>
        <w:pStyle w:val="Titolo2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Email</w:t>
      </w:r>
    </w:p>
    <w:p w14:paraId="48450098" w14:textId="77777777" w:rsidR="00F15294" w:rsidRPr="00DE4A77" w:rsidRDefault="00000000">
      <w:pPr>
        <w:pStyle w:val="Puntoelenco"/>
        <w:spacing w:after="40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richieste formali</w:t>
      </w:r>
    </w:p>
    <w:p w14:paraId="1A349A77" w14:textId="77777777" w:rsidR="00F15294" w:rsidRPr="00DE4A77" w:rsidRDefault="00000000">
      <w:pPr>
        <w:pStyle w:val="Puntoelenco"/>
        <w:spacing w:after="40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conferme importanti</w:t>
      </w:r>
    </w:p>
    <w:p w14:paraId="6F169980" w14:textId="77777777" w:rsidR="00F15294" w:rsidRPr="00DE4A77" w:rsidRDefault="00000000">
      <w:pPr>
        <w:pStyle w:val="Puntoelenco"/>
        <w:spacing w:after="40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comunicazioni che devono rimanere tracciate</w:t>
      </w:r>
    </w:p>
    <w:p w14:paraId="510BAE46" w14:textId="77777777" w:rsidR="00F15294" w:rsidRPr="00DE4A77" w:rsidRDefault="00000000">
      <w:pPr>
        <w:pStyle w:val="Puntoelenco"/>
        <w:spacing w:after="40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invio di documentazione</w:t>
      </w:r>
    </w:p>
    <w:p w14:paraId="48298720" w14:textId="77777777" w:rsidR="00F15294" w:rsidRPr="00DE4A77" w:rsidRDefault="00000000">
      <w:pPr>
        <w:pStyle w:val="Titolo2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Ticket IT</w:t>
      </w:r>
    </w:p>
    <w:p w14:paraId="7C31AC57" w14:textId="77777777" w:rsidR="00F15294" w:rsidRPr="00DE4A77" w:rsidRDefault="00000000">
      <w:pPr>
        <w:pStyle w:val="Puntoelenco"/>
        <w:spacing w:after="40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problemi tecnici</w:t>
      </w:r>
    </w:p>
    <w:p w14:paraId="18AD7E05" w14:textId="77777777" w:rsidR="00F15294" w:rsidRPr="00DE4A77" w:rsidRDefault="00000000">
      <w:pPr>
        <w:pStyle w:val="Puntoelenco"/>
        <w:spacing w:after="40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accessi non funzionanti</w:t>
      </w:r>
    </w:p>
    <w:p w14:paraId="52C83565" w14:textId="77777777" w:rsidR="00F15294" w:rsidRPr="00DE4A77" w:rsidRDefault="00000000">
      <w:pPr>
        <w:pStyle w:val="Puntoelenco"/>
        <w:spacing w:after="40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errori su strumenti aziendali</w:t>
      </w:r>
    </w:p>
    <w:p w14:paraId="65B54AA4" w14:textId="77777777" w:rsidR="00F15294" w:rsidRPr="00DE4A77" w:rsidRDefault="00000000">
      <w:pPr>
        <w:pStyle w:val="Puntoelenco"/>
        <w:spacing w:after="40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richieste che richiedono intervento tecnico</w:t>
      </w:r>
    </w:p>
    <w:p w14:paraId="76FD6571" w14:textId="77777777" w:rsidR="00F15294" w:rsidRPr="00DE4A77" w:rsidRDefault="00000000">
      <w:pPr>
        <w:pStyle w:val="Titolo2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SharePoint</w:t>
      </w:r>
    </w:p>
    <w:p w14:paraId="7229A785" w14:textId="77777777" w:rsidR="00F15294" w:rsidRPr="00DE4A77" w:rsidRDefault="00000000">
      <w:pPr>
        <w:pStyle w:val="Puntoelenco"/>
        <w:spacing w:after="40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consultare documenti aziendali</w:t>
      </w:r>
    </w:p>
    <w:p w14:paraId="430C82BE" w14:textId="77777777" w:rsidR="00F15294" w:rsidRPr="00DE4A77" w:rsidRDefault="00000000">
      <w:pPr>
        <w:pStyle w:val="Puntoelenco"/>
        <w:spacing w:after="40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recuperare procedure</w:t>
      </w:r>
    </w:p>
    <w:p w14:paraId="52007C61" w14:textId="77777777" w:rsidR="00F15294" w:rsidRPr="00DE4A77" w:rsidRDefault="00000000">
      <w:pPr>
        <w:pStyle w:val="Puntoelenco"/>
        <w:spacing w:after="40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accedere a materiali condivisi</w:t>
      </w:r>
    </w:p>
    <w:p w14:paraId="77B06868" w14:textId="77777777" w:rsidR="00F15294" w:rsidRPr="00DE4A77" w:rsidRDefault="00000000">
      <w:pPr>
        <w:pStyle w:val="Puntoelenco"/>
        <w:spacing w:after="40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salvare file utili al team</w:t>
      </w:r>
    </w:p>
    <w:p w14:paraId="45A24F73" w14:textId="77777777" w:rsidR="00F15294" w:rsidRPr="00DE4A77" w:rsidRDefault="00000000">
      <w:pPr>
        <w:pStyle w:val="Titolo1"/>
        <w:rPr>
          <w:rFonts w:ascii="Segoe UI" w:hAnsi="Segoe UI" w:cs="Segoe UI"/>
        </w:rPr>
      </w:pPr>
      <w:r w:rsidRPr="00DE4A77">
        <w:rPr>
          <w:rFonts w:ascii="Segoe UI" w:hAnsi="Segoe UI" w:cs="Segoe UI"/>
        </w:rPr>
        <w:t>Regole generali</w:t>
      </w:r>
    </w:p>
    <w:p w14:paraId="7ECEB761" w14:textId="77777777" w:rsidR="00F15294" w:rsidRPr="00DE4A77" w:rsidRDefault="00000000">
      <w:pPr>
        <w:pStyle w:val="Puntoelenco"/>
        <w:spacing w:after="40"/>
        <w:rPr>
          <w:rFonts w:ascii="Segoe UI" w:hAnsi="Segoe UI" w:cs="Segoe UI"/>
          <w:lang w:val="it-IT"/>
        </w:rPr>
      </w:pPr>
      <w:r w:rsidRPr="00DE4A77">
        <w:rPr>
          <w:rFonts w:ascii="Segoe UI" w:hAnsi="Segoe UI" w:cs="Segoe UI"/>
          <w:lang w:val="it-IT"/>
        </w:rPr>
        <w:t>Non usare strumenti personali per scambiare file aziendali.</w:t>
      </w:r>
    </w:p>
    <w:p w14:paraId="5B5E04D0" w14:textId="77777777" w:rsidR="00F15294" w:rsidRPr="00DE4A77" w:rsidRDefault="00000000">
      <w:pPr>
        <w:pStyle w:val="Puntoelenco"/>
        <w:spacing w:after="40"/>
        <w:rPr>
          <w:rFonts w:ascii="Segoe UI" w:hAnsi="Segoe UI" w:cs="Segoe UI"/>
          <w:lang w:val="it-IT"/>
        </w:rPr>
      </w:pPr>
      <w:r w:rsidRPr="00DE4A77">
        <w:rPr>
          <w:rFonts w:ascii="Segoe UI" w:hAnsi="Segoe UI" w:cs="Segoe UI"/>
          <w:lang w:val="it-IT"/>
        </w:rPr>
        <w:t>Non inviare password tramite chat o email.</w:t>
      </w:r>
    </w:p>
    <w:p w14:paraId="40EB9414" w14:textId="77777777" w:rsidR="00F15294" w:rsidRPr="00DE4A77" w:rsidRDefault="00000000">
      <w:pPr>
        <w:pStyle w:val="Puntoelenco"/>
        <w:spacing w:after="40"/>
        <w:rPr>
          <w:rFonts w:ascii="Segoe UI" w:hAnsi="Segoe UI" w:cs="Segoe UI"/>
          <w:lang w:val="it-IT"/>
        </w:rPr>
      </w:pPr>
      <w:r w:rsidRPr="00DE4A77">
        <w:rPr>
          <w:rFonts w:ascii="Segoe UI" w:hAnsi="Segoe UI" w:cs="Segoe UI"/>
          <w:lang w:val="it-IT"/>
        </w:rPr>
        <w:t>Prima di chiedere supporto, verificare se la procedura è già disponibile su SharePoint.</w:t>
      </w:r>
    </w:p>
    <w:p w14:paraId="289C880D" w14:textId="77777777" w:rsidR="00F15294" w:rsidRPr="00DE4A77" w:rsidRDefault="00000000">
      <w:pPr>
        <w:pStyle w:val="Puntoelenco"/>
        <w:spacing w:after="40"/>
        <w:rPr>
          <w:rFonts w:ascii="Segoe UI" w:hAnsi="Segoe UI" w:cs="Segoe UI"/>
          <w:lang w:val="it-IT"/>
        </w:rPr>
      </w:pPr>
      <w:r w:rsidRPr="00DE4A77">
        <w:rPr>
          <w:rFonts w:ascii="Segoe UI" w:hAnsi="Segoe UI" w:cs="Segoe UI"/>
          <w:lang w:val="it-IT"/>
        </w:rPr>
        <w:t>Se una richiesta riguarda dati personali, contratto, ferie o malattia, rivolgersi al referente HR o al responsabile diretto.</w:t>
      </w:r>
    </w:p>
    <w:p w14:paraId="181C2AD3" w14:textId="77777777" w:rsidR="00F15294" w:rsidRPr="00DE4A77" w:rsidRDefault="00000000">
      <w:pPr>
        <w:pStyle w:val="Puntoelenco"/>
        <w:spacing w:after="40"/>
        <w:rPr>
          <w:rFonts w:ascii="Segoe UI" w:hAnsi="Segoe UI" w:cs="Segoe UI"/>
          <w:lang w:val="it-IT"/>
        </w:rPr>
      </w:pPr>
      <w:r w:rsidRPr="00DE4A77">
        <w:rPr>
          <w:rFonts w:ascii="Segoe UI" w:hAnsi="Segoe UI" w:cs="Segoe UI"/>
          <w:lang w:val="it-IT"/>
        </w:rPr>
        <w:t>Se non si conosce il canale corretto, chiedere al buddy aziendale o al responsabile diretto.</w:t>
      </w:r>
    </w:p>
    <w:p w14:paraId="0BA39ACD" w14:textId="77777777" w:rsidR="00F15294" w:rsidRPr="00DE4A77" w:rsidRDefault="00000000">
      <w:pPr>
        <w:pStyle w:val="Titolo1"/>
        <w:rPr>
          <w:rFonts w:ascii="Segoe UI" w:hAnsi="Segoe UI" w:cs="Segoe UI"/>
          <w:lang w:val="it-IT"/>
        </w:rPr>
      </w:pPr>
      <w:r w:rsidRPr="00DE4A77">
        <w:rPr>
          <w:rFonts w:ascii="Segoe UI" w:hAnsi="Segoe UI" w:cs="Segoe UI"/>
          <w:lang w:val="it-IT"/>
        </w:rPr>
        <w:lastRenderedPageBreak/>
        <w:t>Domande che l’agente PRIMI_GIORNI dovrebbe saper gestire</w:t>
      </w:r>
    </w:p>
    <w:p w14:paraId="1E765C27" w14:textId="77777777" w:rsidR="00F15294" w:rsidRPr="00DE4A77" w:rsidRDefault="00000000">
      <w:pPr>
        <w:pStyle w:val="Puntoelenco"/>
        <w:spacing w:after="40"/>
        <w:rPr>
          <w:rFonts w:ascii="Segoe UI" w:hAnsi="Segoe UI" w:cs="Segoe UI"/>
          <w:lang w:val="it-IT"/>
        </w:rPr>
      </w:pPr>
      <w:r w:rsidRPr="00DE4A77">
        <w:rPr>
          <w:rFonts w:ascii="Segoe UI" w:hAnsi="Segoe UI" w:cs="Segoe UI"/>
          <w:lang w:val="it-IT"/>
        </w:rPr>
        <w:t>Chi devo contattare se non accedo a Teams?</w:t>
      </w:r>
    </w:p>
    <w:p w14:paraId="3DBA080E" w14:textId="77777777" w:rsidR="00F15294" w:rsidRPr="00DE4A77" w:rsidRDefault="00000000">
      <w:pPr>
        <w:pStyle w:val="Puntoelenco"/>
        <w:spacing w:after="40"/>
        <w:rPr>
          <w:rFonts w:ascii="Segoe UI" w:hAnsi="Segoe UI" w:cs="Segoe UI"/>
          <w:lang w:val="it-IT"/>
        </w:rPr>
      </w:pPr>
      <w:r w:rsidRPr="00DE4A77">
        <w:rPr>
          <w:rFonts w:ascii="Segoe UI" w:hAnsi="Segoe UI" w:cs="Segoe UI"/>
          <w:lang w:val="it-IT"/>
        </w:rPr>
        <w:t>Dove segnalo un problema con il computer?</w:t>
      </w:r>
    </w:p>
    <w:p w14:paraId="24D3CA4B" w14:textId="77777777" w:rsidR="00F15294" w:rsidRPr="00DE4A77" w:rsidRDefault="00000000">
      <w:pPr>
        <w:pStyle w:val="Puntoelenco"/>
        <w:spacing w:after="40"/>
        <w:rPr>
          <w:rFonts w:ascii="Segoe UI" w:hAnsi="Segoe UI" w:cs="Segoe UI"/>
          <w:lang w:val="it-IT"/>
        </w:rPr>
      </w:pPr>
      <w:r w:rsidRPr="00DE4A77">
        <w:rPr>
          <w:rFonts w:ascii="Segoe UI" w:hAnsi="Segoe UI" w:cs="Segoe UI"/>
          <w:lang w:val="it-IT"/>
        </w:rPr>
        <w:t>A chi chiedo informazioni sulle procedure amministrative?</w:t>
      </w:r>
    </w:p>
    <w:p w14:paraId="6C04647A" w14:textId="77777777" w:rsidR="00F15294" w:rsidRPr="00DE4A77" w:rsidRDefault="00000000">
      <w:pPr>
        <w:pStyle w:val="Puntoelenco"/>
        <w:spacing w:after="40"/>
        <w:rPr>
          <w:rFonts w:ascii="Segoe UI" w:hAnsi="Segoe UI" w:cs="Segoe UI"/>
          <w:lang w:val="it-IT"/>
        </w:rPr>
      </w:pPr>
      <w:r w:rsidRPr="00DE4A77">
        <w:rPr>
          <w:rFonts w:ascii="Segoe UI" w:hAnsi="Segoe UI" w:cs="Segoe UI"/>
          <w:lang w:val="it-IT"/>
        </w:rPr>
        <w:t>Quando devo scrivere al responsabile diretto?</w:t>
      </w:r>
    </w:p>
    <w:p w14:paraId="7F8F963A" w14:textId="77777777" w:rsidR="00F15294" w:rsidRPr="00DE4A77" w:rsidRDefault="00000000">
      <w:pPr>
        <w:pStyle w:val="Puntoelenco"/>
        <w:spacing w:after="40"/>
        <w:rPr>
          <w:rFonts w:ascii="Segoe UI" w:hAnsi="Segoe UI" w:cs="Segoe UI"/>
          <w:lang w:val="it-IT"/>
        </w:rPr>
      </w:pPr>
      <w:r w:rsidRPr="00DE4A77">
        <w:rPr>
          <w:rFonts w:ascii="Segoe UI" w:hAnsi="Segoe UI" w:cs="Segoe UI"/>
          <w:lang w:val="it-IT"/>
        </w:rPr>
        <w:t>Come apro una richiesta al supporto IT?</w:t>
      </w:r>
    </w:p>
    <w:p w14:paraId="42831D4A" w14:textId="77777777" w:rsidR="00F15294" w:rsidRPr="00DE4A77" w:rsidRDefault="00000000">
      <w:pPr>
        <w:pStyle w:val="Puntoelenco"/>
        <w:spacing w:after="40"/>
        <w:rPr>
          <w:rFonts w:ascii="Segoe UI" w:hAnsi="Segoe UI" w:cs="Segoe UI"/>
          <w:lang w:val="it-IT"/>
        </w:rPr>
      </w:pPr>
      <w:r w:rsidRPr="00DE4A77">
        <w:rPr>
          <w:rFonts w:ascii="Segoe UI" w:hAnsi="Segoe UI" w:cs="Segoe UI"/>
          <w:lang w:val="it-IT"/>
        </w:rPr>
        <w:t>Posso usare strumenti personali per inviare file aziendali?</w:t>
      </w:r>
    </w:p>
    <w:p w14:paraId="77B66B3A" w14:textId="77777777" w:rsidR="00DE4A77" w:rsidRDefault="00DE4A77">
      <w:pPr>
        <w:pStyle w:val="Titolo1"/>
        <w:rPr>
          <w:kern w:val="36"/>
          <w:szCs w:val="32"/>
          <w:lang w:val="it-IT" w:eastAsia="it-IT"/>
          <w14:ligatures w14:val="standardContextual"/>
        </w:rPr>
      </w:pPr>
      <w:r w:rsidRPr="00DE4A77">
        <w:rPr>
          <w:rFonts w:ascii="Segoe UI" w:hAnsi="Segoe UI" w:cs="Segoe UI"/>
          <w:lang w:val="it-IT"/>
        </w:rPr>
        <w:t>Template e checklist (testi pronti da copiare)</w:t>
      </w:r>
    </w:p>
    <w:p w14:paraId="08C2EFF1" w14:textId="77777777" w:rsidR="00DE4A77" w:rsidRPr="00DE4A77" w:rsidRDefault="00DE4A77">
      <w:pPr>
        <w:pStyle w:val="Titolo2"/>
        <w:rPr>
          <w:kern w:val="2"/>
          <w:lang w:val="en-GB" w:eastAsia="it-IT"/>
          <w14:ligatures w14:val="standardContextual"/>
        </w:rPr>
      </w:pPr>
      <w:r>
        <w:rPr>
          <w:rFonts w:ascii="Segoe UI" w:hAnsi="Segoe UI" w:cs="Segoe UI"/>
        </w:rPr>
        <w:t>Template 1 – Ticket IT (accessi / device / M365)</w:t>
      </w:r>
    </w:p>
    <w:p w14:paraId="48F3FB24" w14:textId="77777777" w:rsidR="00DE4A77" w:rsidRDefault="00DE4A77">
      <w:pPr>
        <w:rPr>
          <w:kern w:val="2"/>
          <w:szCs w:val="21"/>
          <w:lang w:val="it-IT" w:eastAsia="it-IT"/>
          <w14:ligatures w14:val="standardContextual"/>
        </w:rPr>
      </w:pPr>
      <w:r w:rsidRPr="00DE4A77">
        <w:rPr>
          <w:rFonts w:ascii="Segoe UI" w:hAnsi="Segoe UI" w:cs="Segoe UI"/>
          <w:b/>
          <w:bCs/>
          <w:lang w:val="it-IT"/>
        </w:rPr>
        <w:t>Oggetto:</w:t>
      </w:r>
      <w:r w:rsidRPr="00DE4A77">
        <w:rPr>
          <w:rFonts w:ascii="Segoe UI" w:hAnsi="Segoe UI" w:cs="Segoe UI"/>
          <w:lang w:val="it-IT"/>
        </w:rPr>
        <w:t xml:space="preserve"> [Accesso / Device / M365] – [Sintesi breve del problema] – [Urgente: Sì/No]</w:t>
      </w:r>
    </w:p>
    <w:p w14:paraId="369F89AA" w14:textId="77777777" w:rsidR="00DE4A77" w:rsidRDefault="00DE4A77" w:rsidP="00DE4A77">
      <w:pPr>
        <w:pStyle w:val="Puntoelenco"/>
        <w:numPr>
          <w:ilvl w:val="0"/>
          <w:numId w:val="14"/>
        </w:numPr>
        <w:ind w:left="1080"/>
        <w:rPr>
          <w:kern w:val="2"/>
          <w:szCs w:val="21"/>
          <w:lang w:val="it-IT" w:eastAsia="it-IT"/>
          <w14:ligatures w14:val="standardContextual"/>
        </w:rPr>
      </w:pPr>
      <w:r>
        <w:rPr>
          <w:rFonts w:ascii="Segoe UI" w:hAnsi="Segoe UI" w:cs="Segoe UI"/>
        </w:rPr>
        <w:t>Nome e cognome:</w:t>
      </w:r>
    </w:p>
    <w:p w14:paraId="217102DF" w14:textId="77777777" w:rsidR="00DE4A77" w:rsidRDefault="00DE4A77" w:rsidP="00DE4A77">
      <w:pPr>
        <w:pStyle w:val="Puntoelenco"/>
        <w:numPr>
          <w:ilvl w:val="0"/>
          <w:numId w:val="14"/>
        </w:numPr>
        <w:ind w:left="1080"/>
      </w:pPr>
      <w:r>
        <w:rPr>
          <w:rFonts w:ascii="Segoe UI" w:hAnsi="Segoe UI" w:cs="Segoe UI"/>
        </w:rPr>
        <w:t>Reparto / Team:</w:t>
      </w:r>
    </w:p>
    <w:p w14:paraId="0787DCC3" w14:textId="77777777" w:rsidR="00DE4A77" w:rsidRDefault="00DE4A77" w:rsidP="00DE4A77">
      <w:pPr>
        <w:pStyle w:val="Puntoelenco"/>
        <w:numPr>
          <w:ilvl w:val="0"/>
          <w:numId w:val="14"/>
        </w:numPr>
        <w:ind w:left="1080"/>
      </w:pPr>
      <w:r>
        <w:rPr>
          <w:rFonts w:ascii="Segoe UI" w:hAnsi="Segoe UI" w:cs="Segoe UI"/>
        </w:rPr>
        <w:t>Strumento coinvolto (Outlook/Teams/SharePoint/PC/VPN/MFA):</w:t>
      </w:r>
    </w:p>
    <w:p w14:paraId="022CDDB7" w14:textId="77777777" w:rsidR="00DE4A77" w:rsidRPr="00DE4A77" w:rsidRDefault="00DE4A77" w:rsidP="00DE4A77">
      <w:pPr>
        <w:pStyle w:val="Puntoelenco"/>
        <w:numPr>
          <w:ilvl w:val="0"/>
          <w:numId w:val="14"/>
        </w:numPr>
        <w:ind w:left="1080"/>
        <w:rPr>
          <w:lang w:val="it-IT"/>
        </w:rPr>
      </w:pPr>
      <w:r w:rsidRPr="00DE4A77">
        <w:rPr>
          <w:rFonts w:ascii="Segoe UI" w:hAnsi="Segoe UI" w:cs="Segoe UI"/>
          <w:lang w:val="it-IT"/>
        </w:rPr>
        <w:t>Descrizione del problema (cosa succede / da quando / passi già provati):</w:t>
      </w:r>
    </w:p>
    <w:p w14:paraId="0E4263CA" w14:textId="77777777" w:rsidR="00DE4A77" w:rsidRPr="00DE4A77" w:rsidRDefault="00DE4A77" w:rsidP="00DE4A77">
      <w:pPr>
        <w:pStyle w:val="Puntoelenco"/>
        <w:numPr>
          <w:ilvl w:val="0"/>
          <w:numId w:val="14"/>
        </w:numPr>
        <w:ind w:left="1080"/>
        <w:rPr>
          <w:lang w:val="it-IT"/>
        </w:rPr>
      </w:pPr>
      <w:r w:rsidRPr="00DE4A77">
        <w:rPr>
          <w:rFonts w:ascii="Segoe UI" w:hAnsi="Segoe UI" w:cs="Segoe UI"/>
          <w:lang w:val="it-IT"/>
        </w:rPr>
        <w:t>Screenshot / messaggio di errore (se disponibile):</w:t>
      </w:r>
    </w:p>
    <w:p w14:paraId="7DE325CC" w14:textId="77777777" w:rsidR="00DE4A77" w:rsidRDefault="00DE4A77">
      <w:pPr>
        <w:pStyle w:val="Titolo2"/>
        <w:rPr>
          <w:kern w:val="2"/>
          <w:lang w:val="it-IT" w:eastAsia="it-IT"/>
          <w14:ligatures w14:val="standardContextual"/>
        </w:rPr>
      </w:pPr>
      <w:r w:rsidRPr="00DE4A77">
        <w:rPr>
          <w:rFonts w:ascii="Segoe UI" w:hAnsi="Segoe UI" w:cs="Segoe UI"/>
          <w:lang w:val="it-IT"/>
        </w:rPr>
        <w:t>Template 2 – Richiesta amministrativa (procedure / modulistica)</w:t>
      </w:r>
    </w:p>
    <w:p w14:paraId="4B41AD82" w14:textId="77777777" w:rsidR="00DE4A77" w:rsidRDefault="00DE4A77">
      <w:pPr>
        <w:rPr>
          <w:kern w:val="2"/>
          <w:szCs w:val="21"/>
          <w:lang w:val="it-IT" w:eastAsia="it-IT"/>
          <w14:ligatures w14:val="standardContextual"/>
        </w:rPr>
      </w:pPr>
      <w:r w:rsidRPr="00DE4A77">
        <w:rPr>
          <w:rFonts w:ascii="Segoe UI" w:hAnsi="Segoe UI" w:cs="Segoe UI"/>
          <w:b/>
          <w:bCs/>
          <w:lang w:val="it-IT"/>
        </w:rPr>
        <w:t>Oggetto:</w:t>
      </w:r>
      <w:r w:rsidRPr="00DE4A77">
        <w:rPr>
          <w:rFonts w:ascii="Segoe UI" w:hAnsi="Segoe UI" w:cs="Segoe UI"/>
          <w:lang w:val="it-IT"/>
        </w:rPr>
        <w:t xml:space="preserve"> Richiesta – [Tema] – [Scadenza/urgenza]</w:t>
      </w:r>
    </w:p>
    <w:p w14:paraId="5D8C2277" w14:textId="77777777" w:rsidR="00DE4A77" w:rsidRDefault="00DE4A77" w:rsidP="00DE4A77">
      <w:pPr>
        <w:pStyle w:val="Puntoelenco"/>
        <w:numPr>
          <w:ilvl w:val="0"/>
          <w:numId w:val="15"/>
        </w:numPr>
        <w:ind w:left="1080"/>
        <w:rPr>
          <w:kern w:val="2"/>
          <w:szCs w:val="21"/>
          <w:lang w:val="it-IT" w:eastAsia="it-IT"/>
          <w14:ligatures w14:val="standardContextual"/>
        </w:rPr>
      </w:pPr>
      <w:r>
        <w:rPr>
          <w:rFonts w:ascii="Segoe UI" w:hAnsi="Segoe UI" w:cs="Segoe UI"/>
        </w:rPr>
        <w:t>Richiedente (nome/team):</w:t>
      </w:r>
    </w:p>
    <w:p w14:paraId="6413125C" w14:textId="77777777" w:rsidR="00DE4A77" w:rsidRDefault="00DE4A77" w:rsidP="00DE4A77">
      <w:pPr>
        <w:pStyle w:val="Puntoelenco"/>
        <w:numPr>
          <w:ilvl w:val="0"/>
          <w:numId w:val="15"/>
        </w:numPr>
        <w:ind w:left="1080"/>
      </w:pPr>
      <w:r>
        <w:rPr>
          <w:rFonts w:ascii="Segoe UI" w:hAnsi="Segoe UI" w:cs="Segoe UI"/>
        </w:rPr>
        <w:t>Contesto (perché serve):</w:t>
      </w:r>
    </w:p>
    <w:p w14:paraId="4AB4392D" w14:textId="77777777" w:rsidR="00DE4A77" w:rsidRPr="00DE4A77" w:rsidRDefault="00DE4A77" w:rsidP="00DE4A77">
      <w:pPr>
        <w:pStyle w:val="Puntoelenco"/>
        <w:numPr>
          <w:ilvl w:val="0"/>
          <w:numId w:val="15"/>
        </w:numPr>
        <w:ind w:left="1080"/>
        <w:rPr>
          <w:lang w:val="it-IT"/>
        </w:rPr>
      </w:pPr>
      <w:r w:rsidRPr="00DE4A77">
        <w:rPr>
          <w:rFonts w:ascii="Segoe UI" w:hAnsi="Segoe UI" w:cs="Segoe UI"/>
          <w:lang w:val="it-IT"/>
        </w:rPr>
        <w:t>Cosa serve esattamente (output atteso):</w:t>
      </w:r>
    </w:p>
    <w:p w14:paraId="7F024072" w14:textId="77777777" w:rsidR="00DE4A77" w:rsidRPr="00DE4A77" w:rsidRDefault="00DE4A77" w:rsidP="00DE4A77">
      <w:pPr>
        <w:pStyle w:val="Puntoelenco"/>
        <w:numPr>
          <w:ilvl w:val="0"/>
          <w:numId w:val="15"/>
        </w:numPr>
        <w:ind w:left="1080"/>
        <w:rPr>
          <w:lang w:val="it-IT"/>
        </w:rPr>
      </w:pPr>
      <w:r w:rsidRPr="00DE4A77">
        <w:rPr>
          <w:rFonts w:ascii="Segoe UI" w:hAnsi="Segoe UI" w:cs="Segoe UI"/>
          <w:lang w:val="it-IT"/>
        </w:rPr>
        <w:t>Allegati / link interni (se presenti):</w:t>
      </w:r>
    </w:p>
    <w:p w14:paraId="1EAD6886" w14:textId="77777777" w:rsidR="00DE4A77" w:rsidRDefault="00DE4A77">
      <w:pPr>
        <w:pStyle w:val="Titolo2"/>
        <w:rPr>
          <w:kern w:val="2"/>
          <w:lang w:val="it-IT" w:eastAsia="it-IT"/>
          <w14:ligatures w14:val="standardContextual"/>
        </w:rPr>
      </w:pPr>
      <w:r w:rsidRPr="00DE4A77">
        <w:rPr>
          <w:rFonts w:ascii="Segoe UI" w:hAnsi="Segoe UI" w:cs="Segoe UI"/>
          <w:lang w:val="it-IT"/>
        </w:rPr>
        <w:t>Template 3 – Richiesta HR (contratto / ferie / dati personali)</w:t>
      </w:r>
    </w:p>
    <w:p w14:paraId="5F347196" w14:textId="77777777" w:rsidR="00DE4A77" w:rsidRDefault="00DE4A77">
      <w:pPr>
        <w:rPr>
          <w:kern w:val="2"/>
          <w:szCs w:val="21"/>
          <w:lang w:val="it-IT" w:eastAsia="it-IT"/>
          <w14:ligatures w14:val="standardContextual"/>
        </w:rPr>
      </w:pPr>
      <w:r w:rsidRPr="00DE4A77">
        <w:rPr>
          <w:rFonts w:ascii="Segoe UI" w:hAnsi="Segoe UI" w:cs="Segoe UI"/>
          <w:b/>
          <w:bCs/>
          <w:lang w:val="it-IT"/>
        </w:rPr>
        <w:t>Oggetto:</w:t>
      </w:r>
      <w:r w:rsidRPr="00DE4A77">
        <w:rPr>
          <w:rFonts w:ascii="Segoe UI" w:hAnsi="Segoe UI" w:cs="Segoe UI"/>
          <w:lang w:val="it-IT"/>
        </w:rPr>
        <w:t xml:space="preserve"> Richiesta HR – [Tema] – [Scadenza/urgenza]</w:t>
      </w:r>
    </w:p>
    <w:p w14:paraId="3931B468" w14:textId="77777777" w:rsidR="00DE4A77" w:rsidRDefault="00DE4A77" w:rsidP="00DE4A77">
      <w:pPr>
        <w:pStyle w:val="Puntoelenco"/>
        <w:numPr>
          <w:ilvl w:val="0"/>
          <w:numId w:val="16"/>
        </w:numPr>
        <w:ind w:left="1080"/>
        <w:rPr>
          <w:kern w:val="2"/>
          <w:szCs w:val="21"/>
          <w:lang w:val="it-IT" w:eastAsia="it-IT"/>
          <w14:ligatures w14:val="standardContextual"/>
        </w:rPr>
      </w:pPr>
      <w:r>
        <w:rPr>
          <w:rFonts w:ascii="Segoe UI" w:hAnsi="Segoe UI" w:cs="Segoe UI"/>
        </w:rPr>
        <w:t>Nome e cognome:</w:t>
      </w:r>
    </w:p>
    <w:p w14:paraId="42E2BCFE" w14:textId="77777777" w:rsidR="00DE4A77" w:rsidRDefault="00DE4A77" w:rsidP="00DE4A77">
      <w:pPr>
        <w:pStyle w:val="Puntoelenco"/>
        <w:numPr>
          <w:ilvl w:val="0"/>
          <w:numId w:val="16"/>
        </w:numPr>
        <w:ind w:left="1080"/>
      </w:pPr>
      <w:r>
        <w:rPr>
          <w:rFonts w:ascii="Segoe UI" w:hAnsi="Segoe UI" w:cs="Segoe UI"/>
        </w:rPr>
        <w:t>Team / Manager:</w:t>
      </w:r>
    </w:p>
    <w:p w14:paraId="0F79337E" w14:textId="77777777" w:rsidR="00DE4A77" w:rsidRPr="00DE4A77" w:rsidRDefault="00DE4A77" w:rsidP="00DE4A77">
      <w:pPr>
        <w:pStyle w:val="Puntoelenco"/>
        <w:numPr>
          <w:ilvl w:val="0"/>
          <w:numId w:val="16"/>
        </w:numPr>
        <w:ind w:left="1080"/>
        <w:rPr>
          <w:lang w:val="it-IT"/>
        </w:rPr>
      </w:pPr>
      <w:r w:rsidRPr="00DE4A77">
        <w:rPr>
          <w:rFonts w:ascii="Segoe UI" w:hAnsi="Segoe UI" w:cs="Segoe UI"/>
          <w:lang w:val="it-IT"/>
        </w:rPr>
        <w:t>Richiesta (descrizione breve ma completa):</w:t>
      </w:r>
    </w:p>
    <w:p w14:paraId="37B92CBC" w14:textId="77777777" w:rsidR="00DE4A77" w:rsidRPr="00DE4A77" w:rsidRDefault="00DE4A77" w:rsidP="00DE4A77">
      <w:pPr>
        <w:pStyle w:val="Puntoelenco"/>
        <w:numPr>
          <w:ilvl w:val="0"/>
          <w:numId w:val="16"/>
        </w:numPr>
        <w:ind w:left="1080"/>
        <w:rPr>
          <w:lang w:val="it-IT"/>
        </w:rPr>
      </w:pPr>
      <w:r w:rsidRPr="00DE4A77">
        <w:rPr>
          <w:rFonts w:ascii="Segoe UI" w:hAnsi="Segoe UI" w:cs="Segoe UI"/>
          <w:lang w:val="it-IT"/>
        </w:rPr>
        <w:t>Eventuali vincoli (date, documenti, privacy):</w:t>
      </w:r>
    </w:p>
    <w:p w14:paraId="5ED02DA3" w14:textId="77777777" w:rsidR="00DE4A77" w:rsidRDefault="00DE4A77">
      <w:pPr>
        <w:pStyle w:val="Titolo2"/>
        <w:rPr>
          <w:kern w:val="2"/>
          <w:lang w:val="it-IT" w:eastAsia="it-IT"/>
          <w14:ligatures w14:val="standardContextual"/>
        </w:rPr>
      </w:pPr>
      <w:r w:rsidRPr="00DE4A77">
        <w:rPr>
          <w:rFonts w:ascii="Segoe UI" w:hAnsi="Segoe UI" w:cs="Segoe UI"/>
          <w:lang w:val="it-IT"/>
        </w:rPr>
        <w:t>Template 4 – Richiesta trasferta / nota spese (avvio)</w:t>
      </w:r>
    </w:p>
    <w:p w14:paraId="0DFE40AE" w14:textId="77777777" w:rsidR="00DE4A77" w:rsidRDefault="00DE4A77" w:rsidP="00DE4A77">
      <w:pPr>
        <w:pStyle w:val="Puntoelenco"/>
        <w:numPr>
          <w:ilvl w:val="0"/>
          <w:numId w:val="17"/>
        </w:numPr>
        <w:ind w:left="1080"/>
        <w:rPr>
          <w:kern w:val="2"/>
          <w:szCs w:val="21"/>
          <w:lang w:val="it-IT" w:eastAsia="it-IT"/>
          <w14:ligatures w14:val="standardContextual"/>
        </w:rPr>
      </w:pPr>
      <w:r>
        <w:rPr>
          <w:rFonts w:ascii="Segoe UI" w:hAnsi="Segoe UI" w:cs="Segoe UI"/>
        </w:rPr>
        <w:t>Motivo trasferta / obiettivo:</w:t>
      </w:r>
    </w:p>
    <w:p w14:paraId="6E03FB72" w14:textId="77777777" w:rsidR="00DE4A77" w:rsidRPr="00DE4A77" w:rsidRDefault="00DE4A77" w:rsidP="00DE4A77">
      <w:pPr>
        <w:pStyle w:val="Puntoelenco"/>
        <w:numPr>
          <w:ilvl w:val="0"/>
          <w:numId w:val="17"/>
        </w:numPr>
        <w:ind w:left="1080"/>
        <w:rPr>
          <w:lang w:val="it-IT"/>
        </w:rPr>
      </w:pPr>
      <w:r w:rsidRPr="00DE4A77">
        <w:rPr>
          <w:rFonts w:ascii="Segoe UI" w:hAnsi="Segoe UI" w:cs="Segoe UI"/>
          <w:lang w:val="it-IT"/>
        </w:rPr>
        <w:t>Date e orari (partenza/rientro):</w:t>
      </w:r>
    </w:p>
    <w:p w14:paraId="29D23303" w14:textId="77777777" w:rsidR="00DE4A77" w:rsidRDefault="00DE4A77" w:rsidP="00DE4A77">
      <w:pPr>
        <w:pStyle w:val="Puntoelenco"/>
        <w:numPr>
          <w:ilvl w:val="0"/>
          <w:numId w:val="17"/>
        </w:numPr>
        <w:ind w:left="1080"/>
      </w:pPr>
      <w:r>
        <w:rPr>
          <w:rFonts w:ascii="Segoe UI" w:hAnsi="Segoe UI" w:cs="Segoe UI"/>
        </w:rPr>
        <w:t>Destinazione:</w:t>
      </w:r>
    </w:p>
    <w:p w14:paraId="7FFBB175" w14:textId="77777777" w:rsidR="00DE4A77" w:rsidRPr="00DE4A77" w:rsidRDefault="00DE4A77" w:rsidP="00DE4A77">
      <w:pPr>
        <w:pStyle w:val="Puntoelenco"/>
        <w:numPr>
          <w:ilvl w:val="0"/>
          <w:numId w:val="17"/>
        </w:numPr>
        <w:ind w:left="1080"/>
        <w:rPr>
          <w:lang w:val="it-IT"/>
        </w:rPr>
      </w:pPr>
      <w:r w:rsidRPr="00DE4A77">
        <w:rPr>
          <w:rFonts w:ascii="Segoe UI" w:hAnsi="Segoe UI" w:cs="Segoe UI"/>
          <w:lang w:val="it-IT"/>
        </w:rPr>
        <w:t>Budget stimato (viaggio/alloggio/pasti):</w:t>
      </w:r>
    </w:p>
    <w:p w14:paraId="75D3DE9F" w14:textId="77777777" w:rsidR="00DE4A77" w:rsidRPr="00DE4A77" w:rsidRDefault="00DE4A77" w:rsidP="00DE4A77">
      <w:pPr>
        <w:pStyle w:val="Puntoelenco"/>
        <w:numPr>
          <w:ilvl w:val="0"/>
          <w:numId w:val="17"/>
        </w:numPr>
        <w:ind w:left="1080"/>
        <w:rPr>
          <w:lang w:val="it-IT"/>
        </w:rPr>
      </w:pPr>
      <w:r w:rsidRPr="00DE4A77">
        <w:rPr>
          <w:rFonts w:ascii="Segoe UI" w:hAnsi="Segoe UI" w:cs="Segoe UI"/>
          <w:lang w:val="it-IT"/>
        </w:rPr>
        <w:t>Approvatore (manager) e centro di costo (se previsto):</w:t>
      </w:r>
    </w:p>
    <w:p w14:paraId="5E2ABFB6" w14:textId="77777777" w:rsidR="00DE4A77" w:rsidRPr="00DE4A77" w:rsidRDefault="00DE4A77">
      <w:pPr>
        <w:rPr>
          <w:lang w:val="it-IT"/>
        </w:rPr>
      </w:pPr>
    </w:p>
    <w:sectPr w:rsidR="00DE4A77" w:rsidRPr="00DE4A77" w:rsidSect="000346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A3383" w14:textId="77777777" w:rsidR="0056598C" w:rsidRDefault="0056598C">
      <w:pPr>
        <w:spacing w:after="0" w:line="240" w:lineRule="auto"/>
      </w:pPr>
      <w:r>
        <w:separator/>
      </w:r>
    </w:p>
  </w:endnote>
  <w:endnote w:type="continuationSeparator" w:id="0">
    <w:p w14:paraId="6D568D52" w14:textId="77777777" w:rsidR="0056598C" w:rsidRDefault="00565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BD619" w14:textId="77777777" w:rsidR="00DE4A77" w:rsidRDefault="00DE4A7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FE571" w14:textId="77777777" w:rsidR="00F15294" w:rsidRPr="00DE4A77" w:rsidRDefault="00000000">
    <w:pPr>
      <w:pStyle w:val="Pidipagina"/>
      <w:jc w:val="center"/>
      <w:rPr>
        <w:lang w:val="it-IT"/>
      </w:rPr>
    </w:pPr>
    <w:r w:rsidRPr="00DE4A77">
      <w:rPr>
        <w:sz w:val="16"/>
        <w:lang w:val="it-IT"/>
      </w:rPr>
      <w:t>Documento demo - Onboarding agent PRIMI_GIORNI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9FDBC" w14:textId="77777777" w:rsidR="00DE4A77" w:rsidRDefault="00DE4A7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E05AD" w14:textId="77777777" w:rsidR="0056598C" w:rsidRDefault="0056598C">
      <w:pPr>
        <w:spacing w:after="0" w:line="240" w:lineRule="auto"/>
      </w:pPr>
      <w:r>
        <w:separator/>
      </w:r>
    </w:p>
  </w:footnote>
  <w:footnote w:type="continuationSeparator" w:id="0">
    <w:p w14:paraId="56B25D4F" w14:textId="77777777" w:rsidR="0056598C" w:rsidRDefault="005659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F5290" w14:textId="77777777" w:rsidR="00DE4A77" w:rsidRDefault="00DE4A7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3FBA2" w14:textId="77777777" w:rsidR="00DE4A77" w:rsidRDefault="00DE4A77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E209E" w14:textId="77777777" w:rsidR="00DE4A77" w:rsidRDefault="00DE4A7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C3105C1"/>
    <w:multiLevelType w:val="multilevel"/>
    <w:tmpl w:val="D5B40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5E81C00"/>
    <w:multiLevelType w:val="multilevel"/>
    <w:tmpl w:val="C33C6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8606006"/>
    <w:multiLevelType w:val="multilevel"/>
    <w:tmpl w:val="34389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65D40E9"/>
    <w:multiLevelType w:val="multilevel"/>
    <w:tmpl w:val="E5E05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7C83E0C"/>
    <w:multiLevelType w:val="multilevel"/>
    <w:tmpl w:val="0F6E7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85B41D2"/>
    <w:multiLevelType w:val="multilevel"/>
    <w:tmpl w:val="8F3EC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35D7E16"/>
    <w:multiLevelType w:val="multilevel"/>
    <w:tmpl w:val="C5665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CAC1B3D"/>
    <w:multiLevelType w:val="multilevel"/>
    <w:tmpl w:val="57DAA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91334321">
    <w:abstractNumId w:val="8"/>
  </w:num>
  <w:num w:numId="2" w16cid:durableId="1110321176">
    <w:abstractNumId w:val="6"/>
  </w:num>
  <w:num w:numId="3" w16cid:durableId="2024815261">
    <w:abstractNumId w:val="5"/>
  </w:num>
  <w:num w:numId="4" w16cid:durableId="213201401">
    <w:abstractNumId w:val="4"/>
  </w:num>
  <w:num w:numId="5" w16cid:durableId="1974631686">
    <w:abstractNumId w:val="7"/>
  </w:num>
  <w:num w:numId="6" w16cid:durableId="1616404820">
    <w:abstractNumId w:val="3"/>
  </w:num>
  <w:num w:numId="7" w16cid:durableId="1537425214">
    <w:abstractNumId w:val="2"/>
  </w:num>
  <w:num w:numId="8" w16cid:durableId="1669553512">
    <w:abstractNumId w:val="1"/>
  </w:num>
  <w:num w:numId="9" w16cid:durableId="1020156905">
    <w:abstractNumId w:val="0"/>
  </w:num>
  <w:num w:numId="10" w16cid:durableId="191068970">
    <w:abstractNumId w:val="11"/>
  </w:num>
  <w:num w:numId="11" w16cid:durableId="1791825710">
    <w:abstractNumId w:val="13"/>
  </w:num>
  <w:num w:numId="12" w16cid:durableId="2068450591">
    <w:abstractNumId w:val="9"/>
  </w:num>
  <w:num w:numId="13" w16cid:durableId="1003897049">
    <w:abstractNumId w:val="12"/>
  </w:num>
  <w:num w:numId="14" w16cid:durableId="41756113">
    <w:abstractNumId w:val="14"/>
  </w:num>
  <w:num w:numId="15" w16cid:durableId="1695692683">
    <w:abstractNumId w:val="15"/>
  </w:num>
  <w:num w:numId="16" w16cid:durableId="2003270998">
    <w:abstractNumId w:val="16"/>
  </w:num>
  <w:num w:numId="17" w16cid:durableId="57344110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2D166D"/>
    <w:rsid w:val="00326F90"/>
    <w:rsid w:val="0056598C"/>
    <w:rsid w:val="00AA1D8D"/>
    <w:rsid w:val="00B47730"/>
    <w:rsid w:val="00CB0664"/>
    <w:rsid w:val="00DE4A77"/>
    <w:rsid w:val="00F1529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847B5F"/>
  <w14:defaultImageDpi w14:val="300"/>
  <w15:docId w15:val="{37AFCEC4-DC2A-4606-9A8B-8C232F192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  <w:pPr>
      <w:spacing w:after="120" w:line="259" w:lineRule="auto"/>
    </w:pPr>
    <w:rPr>
      <w:rFonts w:ascii="Aptos" w:eastAsia="Aptos" w:hAnsi="Aptos"/>
      <w:sz w:val="21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20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line="240" w:lineRule="auto"/>
      <w:contextualSpacing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48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1005</Words>
  <Characters>6287</Characters>
  <Application>Microsoft Office Word</Application>
  <DocSecurity>0</DocSecurity>
  <Lines>232</Lines>
  <Paragraphs>243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7049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Marco Filocamo</cp:lastModifiedBy>
  <cp:revision>2</cp:revision>
  <dcterms:created xsi:type="dcterms:W3CDTF">2013-12-23T23:15:00Z</dcterms:created>
  <dcterms:modified xsi:type="dcterms:W3CDTF">2026-04-28T13:06:00Z</dcterms:modified>
  <cp:category/>
</cp:coreProperties>
</file>